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3.0.0 -->
  <w:background w:color="ffffff">
    <v:background id="_x0000_s1025" filled="t" fillcolor="white"/>
  </w:background>
  <w:body>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nitrogen atom in the cation NH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In the molecule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the valence orbitals of the carbon atoms are assumed to be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8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not hybridized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Atoms that are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 form ____ pi bond(s).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central atom in XeF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5</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central atom in ClF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central atom in I</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central atom in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of the following molecules contains a central atom with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2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5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height:63pt;width:90.75pt">
                        <v:imagedata r:id="rId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53"/>
                    </w:rPr>
                    <w:pict>
                      <v:shape id="_x0000_i1027" type="#_x0000_t75" style="height:64.5pt;width:56.25pt">
                        <v:imagedata r:id="rId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028" type="#_x0000_t75" style="height:40.5pt;width:58.5pt">
                        <v:imagedata r:id="rId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50"/>
                    </w:rPr>
                    <w:pict>
                      <v:shape id="_x0000_i1029" type="#_x0000_t75" style="height:61.5pt;width:64.5pt">
                        <v:imagedata r:id="rId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1"/>
                    </w:rPr>
                    <w:pict>
                      <v:shape id="_x0000_i1030" type="#_x0000_t75" style="height:23.25pt;width:79.5pt">
                        <v:imagedata r:id="rId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9. </w:t>
            </w:r>
            <w:r>
              <w:rPr>
                <w:rStyle w:val="DefaultParagraphFont"/>
                <w:rFonts w:ascii="Times New Roman" w:eastAsia="Times New Roman" w:hAnsi="Times New Roman" w:cs="Times New Roman"/>
                <w:b w:val="0"/>
                <w:bCs w:val="0"/>
                <w:i w:val="0"/>
                <w:iCs w:val="0"/>
                <w:smallCaps w:val="0"/>
                <w:color w:val="000000"/>
                <w:sz w:val="24"/>
                <w:szCs w:val="24"/>
                <w:bdr w:val="nil"/>
                <w:rtl w:val="0"/>
              </w:rPr>
              <w:t>What hybridization is predicted for the nitrogen atom in the NO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does not contain at least one pi bond?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3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CO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 above (A-D) contain at least one pi bond.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3/24/2017 6:10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11. </w:t>
            </w: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following Lewis structure: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val="0"/>
                <w:iCs w:val="0"/>
                <w:smallCaps w:val="0"/>
                <w:color w:val="000000"/>
                <w:position w:val="-49"/>
                <w:sz w:val="24"/>
                <w:szCs w:val="24"/>
                <w:bdr w:val="nil"/>
                <w:rtl w:val="0"/>
              </w:rPr>
              <w:pict>
                <v:shape id="_x0000_i1031" type="#_x0000_t75" style="height:60.75pt;width:118.5pt">
                  <v:imagedata r:id="rId9"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about the molecule is false?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86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are 10 sigma and 2 pi bonds.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C-2 is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 with bond angles of 120°.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Oxygen is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This molecule contains 28 valence electrons.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are some H–C–H bond angles of about 109° in the molecule.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5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about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false?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9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is a gas at room temperature.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oxidation state is +3 on one N and –3 on the other.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has one sigma and two pi bonds between the two atoms.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can combine with 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to form NH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has two pairs of nonbonding electrons.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5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13. </w:t>
            </w: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following Lewis structure: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val="0"/>
                <w:iCs w:val="0"/>
                <w:smallCaps w:val="0"/>
                <w:color w:val="000000"/>
                <w:position w:val="-50"/>
                <w:sz w:val="24"/>
                <w:szCs w:val="24"/>
                <w:bdr w:val="nil"/>
                <w:rtl w:val="0"/>
              </w:rPr>
              <w:pict>
                <v:shape id="_x0000_i1032" type="#_x0000_t75" style="height:62.25pt;width:210pt">
                  <v:imagedata r:id="rId10"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atoms O, C-1, C-2, and C-4?</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87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br/>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O          C-1         C-2         C-4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molecule and the following hybridization choices:</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55"/>
                <w:sz w:val="24"/>
                <w:szCs w:val="24"/>
                <w:bdr w:val="nil"/>
                <w:rtl w:val="0"/>
              </w:rPr>
              <w:pict>
                <v:shape id="_x0000_i1033" type="#_x0000_t75" style="height:66.75pt;width:139.5pt">
                  <v:imagedata r:id="rId11"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carbon atom that is double-bonded to oxygen?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carbon atom that is bonded to chlorine?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nitrogen atom?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oxygen atom?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I in IF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19. 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Cl in ClF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20. </w:t>
            </w: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molecule: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9"/>
                <w:sz w:val="24"/>
                <w:szCs w:val="24"/>
                <w:bdr w:val="nil"/>
                <w:rtl w:val="0"/>
              </w:rPr>
              <w:pict>
                <v:shape id="_x0000_i1034" type="#_x0000_t75" style="height:51pt;width:147.75pt">
                  <v:imagedata r:id="rId12"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Specify the hybridization of each carbon atom.</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jc w:val="left"/>
              <w:tblBorders>
                <w:top w:val="nil"/>
                <w:left w:val="nil"/>
                <w:bottom w:val="nil"/>
                <w:right w:val="nil"/>
                <w:insideH w:val="nil"/>
                <w:insideV w:val="nil"/>
              </w:tblBorders>
              <w:tblCellMar>
                <w:top w:w="0" w:type="dxa"/>
                <w:left w:w="0" w:type="dxa"/>
                <w:bottom w:w="0" w:type="dxa"/>
                <w:right w:w="0" w:type="dxa"/>
              </w:tblCellMar>
            </w:tblPr>
            <w:tblGrid>
              <w:gridCol w:w="900"/>
              <w:gridCol w:w="990"/>
              <w:gridCol w:w="990"/>
              <w:gridCol w:w="810"/>
              <w:gridCol w:w="12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900" w:type="dxa"/>
                  <w:noWrap w:val="0"/>
                  <w:tcMar>
                    <w:top w:w="0" w:type="dxa"/>
                    <w:left w:w="0" w:type="dxa"/>
                    <w:bottom w:w="0" w:type="dxa"/>
                    <w:right w:w="0"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C-1</w:t>
                  </w:r>
                </w:p>
              </w:tc>
              <w:tc>
                <w:tcPr>
                  <w:tcW w:w="990" w:type="dxa"/>
                  <w:noWrap w:val="0"/>
                  <w:tcMar>
                    <w:top w:w="0" w:type="dxa"/>
                    <w:left w:w="0" w:type="dxa"/>
                    <w:bottom w:w="0" w:type="dxa"/>
                    <w:right w:w="0"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C-2</w:t>
                  </w:r>
                </w:p>
              </w:tc>
              <w:tc>
                <w:tcPr>
                  <w:tcW w:w="990" w:type="dxa"/>
                  <w:noWrap w:val="0"/>
                  <w:tcMar>
                    <w:top w:w="0" w:type="dxa"/>
                    <w:left w:w="0" w:type="dxa"/>
                    <w:bottom w:w="0" w:type="dxa"/>
                    <w:right w:w="0"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C-3</w:t>
                  </w:r>
                </w:p>
              </w:tc>
              <w:tc>
                <w:tcPr>
                  <w:tcW w:w="810" w:type="dxa"/>
                  <w:noWrap w:val="0"/>
                  <w:tcMar>
                    <w:top w:w="0" w:type="dxa"/>
                    <w:left w:w="0" w:type="dxa"/>
                    <w:bottom w:w="0" w:type="dxa"/>
                    <w:right w:w="0"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C-4</w:t>
                  </w:r>
                </w:p>
              </w:tc>
              <w:tc>
                <w:tcPr>
                  <w:tcW w:w="1260" w:type="dxa"/>
                  <w:noWrap w:val="0"/>
                  <w:tcMar>
                    <w:top w:w="0" w:type="dxa"/>
                    <w:left w:w="0" w:type="dxa"/>
                    <w:bottom w:w="0" w:type="dxa"/>
                    <w:right w:w="0"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C-5</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61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sp</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6:32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21. 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central atom, Al, in AlBr</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22. 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Se in SeF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6</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23. 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Br in BrF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24. 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lead atom in PbCl</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25. 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central atom in NO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8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Tetracyanoethylene has the skeleton shown below:</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93"/>
                <w:sz w:val="24"/>
                <w:szCs w:val="24"/>
                <w:bdr w:val="nil"/>
                <w:rtl w:val="0"/>
              </w:rPr>
              <w:pict>
                <v:shape id="_x0000_i1035" type="#_x0000_t75" style="height:105pt;width:97.5pt">
                  <v:imagedata r:id="rId13"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From its Lewis structure determine the following:</w: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26. 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sigma and pi bonds are in the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9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 sigma and 5 pi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 sigma and 8 pi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 sigma and 8 pi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 sigma and 9 pi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 sigma and 8 pi</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6:35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27. 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nonbonded electron pairs are in the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23"/>
              <w:gridCol w:w="681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Chemistry | covalent bonding | general chemistry | Lewis dot formula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of the atoms are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29. 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of the atoms are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30. </w:t>
            </w:r>
            <w:r>
              <w:rPr>
                <w:rStyle w:val="DefaultParagraphFont"/>
                <w:rFonts w:ascii="Times New Roman" w:eastAsia="Times New Roman" w:hAnsi="Times New Roman" w:cs="Times New Roman"/>
                <w:b w:val="0"/>
                <w:bCs w:val="0"/>
                <w:i w:val="0"/>
                <w:iCs w:val="0"/>
                <w:smallCaps w:val="0"/>
                <w:color w:val="000000"/>
                <w:sz w:val="24"/>
                <w:szCs w:val="24"/>
                <w:bdr w:val="nil"/>
                <w:rtl w:val="0"/>
              </w:rPr>
              <w:t>In which of the compounds below is there more than one kind of hybridization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for carbon?</w:t>
            </w:r>
          </w:p>
          <w:tbl>
            <w:tblPr>
              <w:jc w:val="left"/>
              <w:tblBorders>
                <w:top w:val="nil"/>
                <w:left w:val="nil"/>
                <w:bottom w:val="nil"/>
                <w:right w:val="nil"/>
                <w:insideH w:val="nil"/>
                <w:insideV w:val="nil"/>
              </w:tblBorders>
              <w:tblCellMar>
                <w:top w:w="0" w:type="dxa"/>
                <w:left w:w="0" w:type="dxa"/>
                <w:bottom w:w="0" w:type="dxa"/>
                <w:right w:w="0" w:type="dxa"/>
              </w:tblCellMar>
            </w:tblPr>
            <w:tblGrid>
              <w:gridCol w:w="615"/>
              <w:gridCol w:w="27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6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w:t>
                  </w:r>
                </w:p>
              </w:tc>
              <w:tc>
                <w:tcPr>
                  <w:tcW w:w="27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p>
              </w:tc>
            </w:tr>
            <w:tr>
              <w:tblPrEx>
                <w:jc w:val="left"/>
                <w:tblCellMar>
                  <w:top w:w="0" w:type="dxa"/>
                  <w:left w:w="0" w:type="dxa"/>
                  <w:bottom w:w="0" w:type="dxa"/>
                  <w:right w:w="0" w:type="dxa"/>
                </w:tblCellMar>
              </w:tblPrEx>
              <w:trPr>
                <w:cantSplit w:val="0"/>
                <w:jc w:val="left"/>
              </w:trPr>
              <w:tc>
                <w:tcPr>
                  <w:tcW w:w="6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w:t>
                  </w:r>
                </w:p>
              </w:tc>
              <w:tc>
                <w:tcPr>
                  <w:tcW w:w="27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CH = CHCH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p>
              </w:tc>
            </w:tr>
            <w:tr>
              <w:tblPrEx>
                <w:jc w:val="left"/>
                <w:tblCellMar>
                  <w:top w:w="0" w:type="dxa"/>
                  <w:left w:w="0" w:type="dxa"/>
                  <w:bottom w:w="0" w:type="dxa"/>
                  <w:right w:w="0" w:type="dxa"/>
                </w:tblCellMar>
              </w:tblPrEx>
              <w:trPr>
                <w:cantSplit w:val="0"/>
                <w:jc w:val="left"/>
              </w:trPr>
              <w:tc>
                <w:tcPr>
                  <w:tcW w:w="6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III.</w:t>
                  </w:r>
                </w:p>
              </w:tc>
              <w:tc>
                <w:tcPr>
                  <w:tcW w:w="27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 CH – CH = 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6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IV.</w:t>
                  </w:r>
                </w:p>
              </w:tc>
              <w:tc>
                <w:tcPr>
                  <w:tcW w:w="27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 – C </w:t>
                  </w:r>
                  <w:r>
                    <w:rPr>
                      <w:rStyle w:val="DefaultParagraphFont"/>
                      <w:rFonts w:ascii="times" w:eastAsia="times" w:hAnsi="times" w:cs="times"/>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C – 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2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and 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 and IV</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II, and 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 only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31. </w:t>
            </w:r>
            <w:r>
              <w:rPr>
                <w:rStyle w:val="DefaultParagraphFont"/>
                <w:rFonts w:ascii="Times New Roman" w:eastAsia="Times New Roman" w:hAnsi="Times New Roman" w:cs="Times New Roman"/>
                <w:b w:val="0"/>
                <w:bCs w:val="0"/>
                <w:i w:val="0"/>
                <w:iCs w:val="0"/>
                <w:smallCaps w:val="0"/>
                <w:color w:val="000000"/>
                <w:sz w:val="24"/>
                <w:szCs w:val="24"/>
                <w:bdr w:val="nil"/>
                <w:rtl w:val="0"/>
              </w:rPr>
              <w:t>Complete the Lewis structure for the following molecule: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1"/>
                <w:sz w:val="24"/>
                <w:szCs w:val="24"/>
                <w:bdr w:val="nil"/>
                <w:rtl w:val="0"/>
              </w:rPr>
              <w:pict>
                <v:shape id="_x0000_i1036" type="#_x0000_t75" style="height:42.75pt;width:122.25pt">
                  <v:imagedata r:id="rId1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This molecule has __________ sigma and __________ pi bonds.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8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4, 5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6, 3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11, 5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13, 2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13, 3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substances contains two pi bonds?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33. </w:t>
            </w: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molecule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24"/>
                <w:szCs w:val="24"/>
                <w:bdr w:val="nil"/>
                <w:rtl w:val="0"/>
              </w:rPr>
              <w:t>. The hybridization of each C atom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A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(pi) bond is the result of the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42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overlap of two </w:t>
                  </w:r>
                  <w:r>
                    <w:rPr>
                      <w:rStyle w:val="DefaultParagraphFont"/>
                      <w:rFonts w:ascii="Times New Roman" w:eastAsia="Times New Roman" w:hAnsi="Times New Roman" w:cs="Times New Roman"/>
                      <w:b w:val="0"/>
                      <w:bCs w:val="0"/>
                      <w:i/>
                      <w:iCs/>
                      <w:smallCaps w:val="0"/>
                      <w:color w:val="000000"/>
                      <w:sz w:val="24"/>
                      <w:szCs w:val="24"/>
                      <w:bdr w:val="nil"/>
                      <w:rtl w:val="0"/>
                    </w:rPr>
                    <w:t>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overlap of an </w:t>
                  </w:r>
                  <w:r>
                    <w:rPr>
                      <w:rStyle w:val="DefaultParagraphFont"/>
                      <w:rFonts w:ascii="Times New Roman" w:eastAsia="Times New Roman" w:hAnsi="Times New Roman" w:cs="Times New Roman"/>
                      <w:b w:val="0"/>
                      <w:bCs w:val="0"/>
                      <w:i/>
                      <w:iCs/>
                      <w:smallCaps w:val="0"/>
                      <w:color w:val="000000"/>
                      <w:sz w:val="24"/>
                      <w:szCs w:val="24"/>
                      <w:bdr w:val="nil"/>
                      <w:rtl w:val="0"/>
                    </w:rPr>
                    <w:t>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 and a </w:t>
                  </w:r>
                  <w:r>
                    <w:rPr>
                      <w:rStyle w:val="DefaultParagraphFont"/>
                      <w:rFonts w:ascii="Times New Roman" w:eastAsia="Times New Roman" w:hAnsi="Times New Roman" w:cs="Times New Roman"/>
                      <w:b w:val="0"/>
                      <w:bCs w:val="0"/>
                      <w:i/>
                      <w:iCs/>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overlap of two </w:t>
                  </w:r>
                  <w:r>
                    <w:rPr>
                      <w:rStyle w:val="DefaultParagraphFont"/>
                      <w:rFonts w:ascii="Times New Roman" w:eastAsia="Times New Roman" w:hAnsi="Times New Roman" w:cs="Times New Roman"/>
                      <w:b w:val="0"/>
                      <w:bCs w:val="0"/>
                      <w:i/>
                      <w:iCs/>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orbitals along their axes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sidewise overlap of two parallel </w:t>
                  </w:r>
                  <w:r>
                    <w:rPr>
                      <w:rStyle w:val="DefaultParagraphFont"/>
                      <w:rFonts w:ascii="Times New Roman" w:eastAsia="Times New Roman" w:hAnsi="Times New Roman" w:cs="Times New Roman"/>
                      <w:b w:val="0"/>
                      <w:bCs w:val="0"/>
                      <w:i/>
                      <w:iCs/>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sidewise overlap of two </w:t>
                  </w:r>
                  <w:r>
                    <w:rPr>
                      <w:rStyle w:val="DefaultParagraphFont"/>
                      <w:rFonts w:ascii="Times New Roman" w:eastAsia="Times New Roman" w:hAnsi="Times New Roman" w:cs="Times New Roman"/>
                      <w:b w:val="0"/>
                      <w:bCs w:val="0"/>
                      <w:i/>
                      <w:iCs/>
                      <w:smallCaps w:val="0"/>
                      <w:color w:val="000000"/>
                      <w:sz w:val="24"/>
                      <w:szCs w:val="24"/>
                      <w:bdr w:val="nil"/>
                      <w:rtl w:val="0"/>
                    </w:rPr>
                    <w:t>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35. 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When a carbon atom has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hybridization, it has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23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four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three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 and one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two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 and two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one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 and three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four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skeletal structure shown below:</w:t>
            </w:r>
          </w:p>
          <w:tbl>
            <w:tblPr>
              <w:jc w:val="left"/>
              <w:tblBorders>
                <w:top w:val="nil"/>
                <w:left w:val="nil"/>
                <w:bottom w:val="nil"/>
                <w:right w:val="nil"/>
                <w:insideH w:val="nil"/>
                <w:insideV w:val="nil"/>
              </w:tblBorders>
              <w:tblCellMar>
                <w:top w:w="0" w:type="dxa"/>
                <w:left w:w="0" w:type="dxa"/>
                <w:bottom w:w="0" w:type="dxa"/>
                <w:right w:w="0" w:type="dxa"/>
              </w:tblCellMar>
            </w:tblPr>
            <w:tblGrid>
              <w:gridCol w:w="315"/>
              <w:gridCol w:w="27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3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2760" w:type="dxa"/>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N—C—C—N</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Draw the Lewis structure and answer the following:</w: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36. 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of the atoms are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37. 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pi bonds does the molecule contain?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Use the molecules below to answer the next three questions.</w:t>
            </w:r>
          </w:p>
          <w:p>
            <w:pPr>
              <w:pStyle w:val="p"/>
              <w:bidi w:val="0"/>
              <w:spacing w:before="0" w:beforeAutospacing="0" w:after="0" w:afterAutospacing="0"/>
              <w:jc w:val="left"/>
            </w:pPr>
          </w:p>
          <w:p>
            <w:pPr>
              <w:pStyle w:val="p"/>
              <w:bidi w:val="0"/>
              <w:spacing w:before="0" w:beforeAutospacing="0" w:after="0" w:afterAutospacing="0"/>
              <w:jc w:val="left"/>
            </w:pPr>
            <w:r>
              <w:rPr>
                <w:position w:val="-65"/>
              </w:rPr>
              <w:pict>
                <v:shape id="_x0000_i1037" type="#_x0000_t75" style="height:77.25pt;width:180pt">
                  <v:imagedata r:id="rId15"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molecule(s) have </w:t>
            </w:r>
            <w:r>
              <w:rPr>
                <w:rStyle w:val="DefaultParagraphFont"/>
                <w:rFonts w:ascii="Times New Roman" w:eastAsia="Times New Roman" w:hAnsi="Times New Roman" w:cs="Times New Roman"/>
                <w:b w:val="0"/>
                <w:bCs w:val="0"/>
                <w:i/>
                <w:iCs/>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orbitals that share an electron pair to create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1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 above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molecule(s) have at least one carbon atom that is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1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 above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molecule(s) have equivalent C–C bonds throughout the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1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 above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Ref 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and delocalized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41. 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Whenever a set of equivalent tetrahedral atomic orbitals is required, an atom will adopt a set of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42. 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B in BH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43. 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a molecule is measured to determine the shape of the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44. 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statements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1"/>
              <w:gridCol w:w="80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Electrons are never found in an antibonding MO.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antibonding MOs are higher in energy than the atomic orbitals of which they are composed.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Antibonding MOs have electron density mainly outside the space between the two nuclei.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 above is 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Two of the above statements are true.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734"/>
              <w:gridCol w:w="69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45. 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statements is (are) incorrect?</w:t>
            </w:r>
          </w:p>
          <w:tbl>
            <w:tblPr>
              <w:tblW w:w="6990" w:type="dxa"/>
              <w:jc w:val="left"/>
              <w:tblBorders>
                <w:top w:val="nil"/>
                <w:left w:val="nil"/>
                <w:bottom w:val="nil"/>
                <w:right w:val="nil"/>
                <w:insideH w:val="nil"/>
                <w:insideV w:val="nil"/>
              </w:tblBorders>
              <w:tblCellMar>
                <w:top w:w="0" w:type="dxa"/>
                <w:left w:w="0" w:type="dxa"/>
                <w:bottom w:w="0" w:type="dxa"/>
                <w:right w:w="0" w:type="dxa"/>
              </w:tblCellMar>
            </w:tblPr>
            <w:tblGrid>
              <w:gridCol w:w="691"/>
              <w:gridCol w:w="6299"/>
            </w:tblGrid>
            <w:tr>
              <w:tblPrEx>
                <w:tblW w:w="6990" w:type="dxa"/>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6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w:t>
                  </w:r>
                </w:p>
              </w:tc>
              <w:tc>
                <w:tcPr>
                  <w:tcW w:w="561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boron in BF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tblW w:w="6990" w:type="dxa"/>
                <w:jc w:val="left"/>
                <w:tblCellMar>
                  <w:top w:w="0" w:type="dxa"/>
                  <w:left w:w="0" w:type="dxa"/>
                  <w:bottom w:w="0" w:type="dxa"/>
                  <w:right w:w="0" w:type="dxa"/>
                </w:tblCellMar>
              </w:tblPrEx>
              <w:trPr>
                <w:cantSplit w:val="0"/>
                <w:jc w:val="left"/>
              </w:trPr>
              <w:tc>
                <w:tcPr>
                  <w:tcW w:w="6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w:t>
                  </w:r>
                </w:p>
              </w:tc>
              <w:tc>
                <w:tcPr>
                  <w:tcW w:w="561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The molecule XeF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nonpolar.</w:t>
                  </w:r>
                </w:p>
              </w:tc>
            </w:tr>
            <w:tr>
              <w:tblPrEx>
                <w:tblW w:w="6990" w:type="dxa"/>
                <w:jc w:val="left"/>
                <w:tblCellMar>
                  <w:top w:w="0" w:type="dxa"/>
                  <w:left w:w="0" w:type="dxa"/>
                  <w:bottom w:w="0" w:type="dxa"/>
                  <w:right w:w="0" w:type="dxa"/>
                </w:tblCellMar>
              </w:tblPrEx>
              <w:trPr>
                <w:cantSplit w:val="0"/>
                <w:jc w:val="left"/>
              </w:trPr>
              <w:tc>
                <w:tcPr>
                  <w:tcW w:w="6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III.</w:t>
                  </w:r>
                </w:p>
              </w:tc>
              <w:tc>
                <w:tcPr>
                  <w:tcW w:w="561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of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three.</w:t>
                  </w:r>
                </w:p>
              </w:tc>
            </w:tr>
            <w:tr>
              <w:tblPrEx>
                <w:tblW w:w="6990" w:type="dxa"/>
                <w:jc w:val="left"/>
                <w:tblCellMar>
                  <w:top w:w="0" w:type="dxa"/>
                  <w:left w:w="0" w:type="dxa"/>
                  <w:bottom w:w="0" w:type="dxa"/>
                  <w:right w:w="0" w:type="dxa"/>
                </w:tblCellMar>
              </w:tblPrEx>
              <w:trPr>
                <w:cantSplit w:val="0"/>
                <w:jc w:val="left"/>
              </w:trPr>
              <w:tc>
                <w:tcPr>
                  <w:tcW w:w="61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IV.</w:t>
                  </w:r>
                </w:p>
              </w:tc>
              <w:tc>
                <w:tcPr>
                  <w:tcW w:w="561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The molecule HCN has two pi bonds and two sigma bonds.</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four statements are correct.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is incorrect.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and IV are incorrect.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and III are incorrect.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III, and IV are incorrect.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5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4:41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46. 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molecules contains the shortest C–C bond?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Cl</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and 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47. </w:t>
            </w:r>
            <w:r>
              <w:rPr>
                <w:rStyle w:val="DefaultParagraphFont"/>
                <w:rFonts w:ascii="Times New Roman" w:eastAsia="Times New Roman" w:hAnsi="Times New Roman" w:cs="Times New Roman"/>
                <w:b w:val="0"/>
                <w:bCs w:val="0"/>
                <w:i w:val="0"/>
                <w:iCs w:val="0"/>
                <w:smallCaps w:val="0"/>
                <w:color w:val="000000"/>
                <w:sz w:val="24"/>
                <w:szCs w:val="24"/>
                <w:bdr w:val="nil"/>
                <w:rtl w:val="0"/>
              </w:rPr>
              <w:t>The electron configuration of a particular diatomic species is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4</w:t>
            </w:r>
            <w:r>
              <w:rPr>
                <w:rStyle w:val="DefaultParagraphFont"/>
                <w:rFonts w:ascii="Times New Roman" w:eastAsia="Times New Roman" w:hAnsi="Times New Roman" w:cs="Times New Roman"/>
                <w:b w:val="0"/>
                <w:bCs w:val="0"/>
                <w:i w:val="0"/>
                <w:iCs w:val="0"/>
                <w:smallCaps w:val="0"/>
                <w:color w:val="000000"/>
                <w:sz w:val="24"/>
                <w:szCs w:val="24"/>
                <w:bdr w:val="nil"/>
                <w:rtl w:val="0"/>
              </w:rPr>
              <w:t>. What is the bond order for this species?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48. 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bond order of He</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1038" type="#_x0000_t75" style="height:27pt;width:8.25pt">
                        <v:imagedata r:id="rId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1039" type="#_x0000_t75" style="height:27pt;width:15pt">
                        <v:imagedata r:id="rId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49. </w:t>
            </w:r>
            <w:r>
              <w:rPr>
                <w:rStyle w:val="DefaultParagraphFont"/>
                <w:rFonts w:ascii="Times New Roman" w:eastAsia="Times New Roman" w:hAnsi="Times New Roman" w:cs="Times New Roman"/>
                <w:b w:val="0"/>
                <w:bCs w:val="0"/>
                <w:i w:val="0"/>
                <w:iCs w:val="0"/>
                <w:smallCaps w:val="0"/>
                <w:color w:val="000000"/>
                <w:sz w:val="24"/>
                <w:szCs w:val="24"/>
                <w:bdr w:val="nil"/>
                <w:rtl w:val="0"/>
              </w:rPr>
              <w:t>If four orbitals on one atom overlap four orbitals on a second atom, how many molecular orbitals will form?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734"/>
              <w:gridCol w:w="69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50. </w:t>
            </w:r>
            <w:r>
              <w:rPr>
                <w:rStyle w:val="DefaultParagraphFont"/>
                <w:rFonts w:ascii="Times New Roman" w:eastAsia="Times New Roman" w:hAnsi="Times New Roman" w:cs="Times New Roman"/>
                <w:b w:val="0"/>
                <w:bCs w:val="0"/>
                <w:i w:val="0"/>
                <w:iCs w:val="0"/>
                <w:smallCaps w:val="0"/>
                <w:color w:val="000000"/>
                <w:sz w:val="24"/>
                <w:szCs w:val="24"/>
                <w:bdr w:val="nil"/>
                <w:rtl w:val="0"/>
              </w:rPr>
              <w:t>Larger bond order means greater bond strength.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51. 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When an electron pair is shared in the area centered on a line joining the atoms, a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(sigma) bond is formed.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57"/>
              <w:gridCol w:w="67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multiple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52. </w:t>
            </w:r>
            <w:r>
              <w:rPr>
                <w:rStyle w:val="DefaultParagraphFont"/>
                <w:rFonts w:ascii="Times New Roman" w:eastAsia="Times New Roman" w:hAnsi="Times New Roman" w:cs="Times New Roman"/>
                <w:b w:val="0"/>
                <w:bCs w:val="0"/>
                <w:i w:val="0"/>
                <w:iCs w:val="0"/>
                <w:smallCaps w:val="0"/>
                <w:color w:val="000000"/>
                <w:sz w:val="24"/>
                <w:szCs w:val="24"/>
                <w:bdr w:val="nil"/>
                <w:rtl w:val="0"/>
              </w:rPr>
              <w:t>As the bond order of a bond increases, the bond energy ______ and the bond length ______.</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3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increases, increases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decreases, decreases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increases, decreases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decreases, increases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More information is needed to answer this question.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53. </w:t>
            </w:r>
            <w:r>
              <w:rPr>
                <w:rStyle w:val="DefaultParagraphFont"/>
                <w:rFonts w:ascii="Times New Roman" w:eastAsia="Times New Roman" w:hAnsi="Times New Roman" w:cs="Times New Roman"/>
                <w:b w:val="0"/>
                <w:bCs w:val="0"/>
                <w:i w:val="0"/>
                <w:iCs w:val="0"/>
                <w:smallCaps w:val="0"/>
                <w:color w:val="000000"/>
                <w:sz w:val="24"/>
                <w:szCs w:val="24"/>
                <w:bdr w:val="nil"/>
                <w:rtl w:val="0"/>
              </w:rPr>
              <w:t>When comparing Be</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and 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jc w:val="left"/>
              <w:tblBorders>
                <w:top w:val="nil"/>
                <w:left w:val="nil"/>
                <w:bottom w:val="nil"/>
                <w:right w:val="nil"/>
                <w:insideH w:val="nil"/>
                <w:insideV w:val="nil"/>
              </w:tblBorders>
              <w:tblCellMar>
                <w:top w:w="0" w:type="dxa"/>
                <w:left w:w="0" w:type="dxa"/>
                <w:bottom w:w="0" w:type="dxa"/>
                <w:right w:w="0" w:type="dxa"/>
              </w:tblCellMar>
            </w:tblPr>
            <w:tblGrid>
              <w:gridCol w:w="533"/>
              <w:gridCol w:w="359"/>
              <w:gridCol w:w="774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36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w:t>
                  </w:r>
                </w:p>
              </w:tc>
              <w:tc>
                <w:tcPr>
                  <w:tcW w:w="78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Be</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more stable because it contains both bonding and antibonding valence electrons.</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36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w:t>
                  </w:r>
                </w:p>
              </w:tc>
              <w:tc>
                <w:tcPr>
                  <w:tcW w:w="78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has a higher bond order than Be</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36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III.</w:t>
                  </w:r>
                </w:p>
              </w:tc>
              <w:tc>
                <w:tcPr>
                  <w:tcW w:w="78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more stable because it only contains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1s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electrons.</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36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IV.</w:t>
                  </w:r>
                </w:p>
              </w:tc>
              <w:tc>
                <w:tcPr>
                  <w:tcW w:w="78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more stable because it is diamagnetic, whereas Be</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paramagnetic.</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2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III, IV</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 IV</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4:27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54. </w:t>
            </w:r>
            <w:r>
              <w:rPr>
                <w:rStyle w:val="DefaultParagraphFont"/>
                <w:rFonts w:ascii="Times New Roman" w:eastAsia="Times New Roman" w:hAnsi="Times New Roman" w:cs="Times New Roman"/>
                <w:b w:val="0"/>
                <w:bCs w:val="0"/>
                <w:i w:val="0"/>
                <w:iCs w:val="0"/>
                <w:smallCaps w:val="0"/>
                <w:color w:val="000000"/>
                <w:sz w:val="24"/>
                <w:szCs w:val="24"/>
                <w:bdr w:val="nil"/>
                <w:rtl w:val="0"/>
              </w:rPr>
              <w:t>If a molecule demonstrates paramagnetism, then :</w:t>
            </w:r>
          </w:p>
          <w:tbl>
            <w:tblPr>
              <w:jc w:val="left"/>
              <w:tblBorders>
                <w:top w:val="nil"/>
                <w:left w:val="nil"/>
                <w:bottom w:val="nil"/>
                <w:right w:val="nil"/>
                <w:insideH w:val="nil"/>
                <w:insideV w:val="nil"/>
              </w:tblBorders>
              <w:tblCellMar>
                <w:top w:w="0" w:type="dxa"/>
                <w:left w:w="0" w:type="dxa"/>
                <w:bottom w:w="0" w:type="dxa"/>
                <w:right w:w="0" w:type="dxa"/>
              </w:tblCellMar>
            </w:tblPr>
            <w:tblGrid>
              <w:gridCol w:w="524"/>
              <w:gridCol w:w="446"/>
              <w:gridCol w:w="76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w:t>
                  </w:r>
                </w:p>
              </w:tc>
              <w:tc>
                <w:tcPr>
                  <w:tcW w:w="7875"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The substance can have both paired and </w:t>
                  </w:r>
                  <w:r>
                    <w:rPr>
                      <w:rStyle w:val="DefaultParagraphFont"/>
                      <w:rFonts w:ascii="Times New Roman" w:eastAsia="Times New Roman" w:hAnsi="Times New Roman" w:cs="Times New Roman"/>
                      <w:b w:val="0"/>
                      <w:bCs w:val="0"/>
                      <w:i w:val="0"/>
                      <w:iCs w:val="0"/>
                      <w:smallCaps w:val="0"/>
                      <w:color w:val="000000"/>
                      <w:sz w:val="24"/>
                      <w:szCs w:val="24"/>
                      <w:bdr w:val="nil"/>
                      <w:rtl w:val="0"/>
                    </w:rPr>
                    <w:t>unpaired electrons.</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w:t>
                  </w:r>
                </w:p>
              </w:tc>
              <w:tc>
                <w:tcPr>
                  <w:tcW w:w="787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is not a whole number.</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III.</w:t>
                  </w:r>
                </w:p>
              </w:tc>
              <w:tc>
                <w:tcPr>
                  <w:tcW w:w="787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It can be determined by drawing a Lewis structure.</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IV.</w:t>
                  </w:r>
                </w:p>
              </w:tc>
              <w:tc>
                <w:tcPr>
                  <w:tcW w:w="7875"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It must be an ion.</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II, IV</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 above are correct.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4:30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55. </w:t>
            </w:r>
            <w:r>
              <w:rPr>
                <w:rStyle w:val="DefaultParagraphFont"/>
                <w:rFonts w:ascii="Times New Roman" w:eastAsia="Times New Roman" w:hAnsi="Times New Roman" w:cs="Times New Roman"/>
                <w:b w:val="0"/>
                <w:bCs w:val="0"/>
                <w:i w:val="0"/>
                <w:iCs w:val="0"/>
                <w:smallCaps w:val="0"/>
                <w:color w:val="000000"/>
                <w:sz w:val="24"/>
                <w:szCs w:val="24"/>
                <w:bdr w:val="nil"/>
                <w:rtl w:val="0"/>
              </w:rPr>
              <w:t>For which of the following diatomic molecules would the bond order become greater if an electron is removed (i.e., if the molecule is converted to the positive ion in its ground state)?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8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Na</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56. </w:t>
            </w:r>
            <w:r>
              <w:rPr>
                <w:rStyle w:val="DefaultParagraphFont"/>
                <w:rFonts w:ascii="Times New Roman" w:eastAsia="Times New Roman" w:hAnsi="Times New Roman" w:cs="Times New Roman"/>
                <w:b w:val="0"/>
                <w:bCs w:val="0"/>
                <w:i w:val="0"/>
                <w:iCs w:val="0"/>
                <w:smallCaps w:val="0"/>
                <w:color w:val="000000"/>
                <w:sz w:val="24"/>
                <w:szCs w:val="24"/>
                <w:bdr w:val="nil"/>
                <w:rtl w:val="0"/>
              </w:rPr>
              <w:t>The configuration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2py</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1</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2px</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1</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the molecular orbital description for the ground state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57. 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species is paramagnetic?</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58. 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species has the largest dissociation energy?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4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59. </w:t>
            </w:r>
            <w:r>
              <w:rPr>
                <w:rStyle w:val="DefaultParagraphFont"/>
                <w:rFonts w:ascii="Times New Roman" w:eastAsia="Times New Roman" w:hAnsi="Times New Roman" w:cs="Times New Roman"/>
                <w:b w:val="0"/>
                <w:bCs w:val="0"/>
                <w:i w:val="0"/>
                <w:iCs w:val="0"/>
                <w:smallCaps w:val="0"/>
                <w:color w:val="000000"/>
                <w:sz w:val="24"/>
                <w:szCs w:val="24"/>
                <w:bdr w:val="nil"/>
                <w:rtl w:val="0"/>
              </w:rPr>
              <w:t>The fact that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paramagnetic can be explained by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06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Lewis structure of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resonance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violation of the octet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molecular orbital diagram for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hybridization of atomic orbitals in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60. </w:t>
            </w:r>
            <w:r>
              <w:rPr>
                <w:rStyle w:val="DefaultParagraphFont"/>
                <w:rFonts w:ascii="Times New Roman" w:eastAsia="Times New Roman" w:hAnsi="Times New Roman" w:cs="Times New Roman"/>
                <w:b w:val="0"/>
                <w:bCs w:val="0"/>
                <w:i w:val="0"/>
                <w:iCs w:val="0"/>
                <w:smallCaps w:val="0"/>
                <w:color w:val="000000"/>
                <w:sz w:val="24"/>
                <w:szCs w:val="24"/>
                <w:bdr w:val="nil"/>
                <w:rtl w:val="0"/>
              </w:rPr>
              <w:t>For how many of the following does the bond order decrease if you add one electron to the neutral molecule?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P</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61. 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diatomic molecules has a bond order of 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8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Na</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has the largest bond order?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4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63. 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of the following: 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 are paramagnetic?</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64. </w:t>
            </w:r>
            <w:r>
              <w:rPr>
                <w:rStyle w:val="DefaultParagraphFont"/>
                <w:rFonts w:ascii="Times New Roman" w:eastAsia="Times New Roman" w:hAnsi="Times New Roman" w:cs="Times New Roman"/>
                <w:b w:val="0"/>
                <w:bCs w:val="0"/>
                <w:i w:val="0"/>
                <w:iCs w:val="0"/>
                <w:smallCaps w:val="0"/>
                <w:color w:val="000000"/>
                <w:sz w:val="24"/>
                <w:szCs w:val="24"/>
                <w:bdr w:val="nil"/>
                <w:rtl w:val="0"/>
              </w:rPr>
              <w:t>Order the following from shortest to longest bond:</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02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65. 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charge(s) on an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ion would give a bond order of 2.5?</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two of these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66. </w:t>
            </w:r>
            <w:r>
              <w:rPr>
                <w:rStyle w:val="DefaultParagraphFont"/>
                <w:rFonts w:ascii="Times New Roman" w:eastAsia="Times New Roman" w:hAnsi="Times New Roman" w:cs="Times New Roman"/>
                <w:b w:val="0"/>
                <w:bCs w:val="0"/>
                <w:i w:val="0"/>
                <w:iCs w:val="0"/>
                <w:smallCaps w:val="0"/>
                <w:color w:val="000000"/>
                <w:sz w:val="24"/>
                <w:szCs w:val="24"/>
                <w:bdr w:val="nil"/>
                <w:rtl w:val="0"/>
              </w:rPr>
              <w:t>For how many of the following does bond order decrease if you take away one electron from the neutral molecule?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P</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67. 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has the shortest bond length?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5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Two of these have the shortest bond length.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68. 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has a bond order of 1.5?</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69. 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unpaired electrons in the 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ion are based on molecular orbital theory? The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order of the molecular orbitals are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2/9/2017 7:53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70. </w:t>
            </w:r>
            <w:r>
              <w:rPr>
                <w:rStyle w:val="DefaultParagraphFont"/>
                <w:rFonts w:ascii="Times New Roman" w:eastAsia="Times New Roman" w:hAnsi="Times New Roman" w:cs="Times New Roman"/>
                <w:b w:val="0"/>
                <w:bCs w:val="0"/>
                <w:i w:val="0"/>
                <w:iCs w:val="0"/>
                <w:smallCaps w:val="0"/>
                <w:color w:val="000000"/>
                <w:sz w:val="24"/>
                <w:szCs w:val="24"/>
                <w:bdr w:val="nil"/>
                <w:rtl w:val="0"/>
              </w:rPr>
              <w:t>A species has the following MO configuration:</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1s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1s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This substance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5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paramagnetic with one unpaired electron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paramagnetic with two unpaired electrons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paramagnetic with three unpaired electrons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paramagnetic with four unpaired electrons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diamagnetic</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71. 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bond order of Ne</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1040" type="#_x0000_t75" style="height:27pt;width:8.25pt">
                        <v:imagedata r:id="rId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1041" type="#_x0000_t75" style="height:27pt;width:15pt">
                        <v:imagedata r:id="rId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72. 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bond order of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1042" type="#_x0000_t75" style="height:27pt;width:8.25pt">
                        <v:imagedata r:id="rId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1043" type="#_x0000_t75" style="height:27pt;width:15pt">
                        <v:imagedata r:id="rId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73. 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statements is false?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3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paramagnetic.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diamagnetic.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carbon-carbon bond in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stronger than the one in 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carbon-carbon bond in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shorter than the one in 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Two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74. </w:t>
            </w:r>
            <w:r>
              <w:rPr>
                <w:rStyle w:val="DefaultParagraphFont"/>
                <w:rFonts w:ascii="Times New Roman" w:eastAsia="Times New Roman" w:hAnsi="Times New Roman" w:cs="Times New Roman"/>
                <w:b w:val="0"/>
                <w:bCs w:val="0"/>
                <w:i w:val="0"/>
                <w:iCs w:val="0"/>
                <w:smallCaps w:val="0"/>
                <w:color w:val="000000"/>
                <w:sz w:val="24"/>
                <w:szCs w:val="24"/>
                <w:bdr w:val="nil"/>
                <w:rtl w:val="0"/>
              </w:rPr>
              <w:t>According to MO theory, 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should be diamagnetic.</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75. </w:t>
            </w:r>
            <w:r>
              <w:rPr>
                <w:rStyle w:val="DefaultParagraphFont"/>
                <w:rFonts w:ascii="Times New Roman" w:eastAsia="Times New Roman" w:hAnsi="Times New Roman" w:cs="Times New Roman"/>
                <w:b w:val="0"/>
                <w:bCs w:val="0"/>
                <w:i w:val="0"/>
                <w:iCs w:val="0"/>
                <w:smallCaps w:val="0"/>
                <w:color w:val="000000"/>
                <w:sz w:val="24"/>
                <w:szCs w:val="24"/>
                <w:bdr w:val="nil"/>
                <w:rtl w:val="0"/>
              </w:rPr>
              <w:t>The 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ion is more stable than 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since it has an additional electron to produce a net lowering of energy.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76. </w:t>
            </w:r>
            <w:r>
              <w:rPr>
                <w:rStyle w:val="DefaultParagraphFont"/>
                <w:rFonts w:ascii="Times New Roman" w:eastAsia="Times New Roman" w:hAnsi="Times New Roman" w:cs="Times New Roman"/>
                <w:b w:val="0"/>
                <w:bCs w:val="0"/>
                <w:i w:val="0"/>
                <w:iCs w:val="0"/>
                <w:smallCaps w:val="0"/>
                <w:color w:val="000000"/>
                <w:sz w:val="24"/>
                <w:szCs w:val="24"/>
                <w:bdr w:val="nil"/>
                <w:rtl w:val="0"/>
              </w:rPr>
              <w:t>Paramagnetism is associated with paired electrons.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77. 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statements about the molecule BN is false?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81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is paramagnetic.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Its bond order is 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total number of electrons is 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has two pi bonds.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these are true.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78. 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statements about the species CN</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false?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81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is paramagnetic.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total number of electrons is 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Its bond order is 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has two pi bonds.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these are true.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79. 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nitrogen-containing molecules below is paramagnetic in its lowest energy state?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none of these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statements is incorrect?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For the molecule NO, the molecular orbital model is preferred over the localized electron model because NO contains an unpaired electron.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Electrons in antibonding orbitals will cause a molecule to be paramagnetic.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According to the molecular orbital model, when bonding occurs between hydrogen and bromine to make HBr, the 1</w:t>
                  </w:r>
                  <w:r>
                    <w:rPr>
                      <w:rStyle w:val="DefaultParagraphFont"/>
                      <w:rFonts w:ascii="Times New Roman" w:eastAsia="Times New Roman" w:hAnsi="Times New Roman" w:cs="Times New Roman"/>
                      <w:b w:val="0"/>
                      <w:bCs w:val="0"/>
                      <w:i/>
                      <w:iCs/>
                      <w:smallCaps w:val="0"/>
                      <w:color w:val="000000"/>
                      <w:sz w:val="24"/>
                      <w:szCs w:val="24"/>
                      <w:bdr w:val="nil"/>
                      <w:rtl w:val="0"/>
                    </w:rPr>
                    <w:t>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 of the hydrogen atom no longer exists.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Antibonding electrons are higher in energy than the atomic orbitals from which they came.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At least two of the above are incorrect.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81. 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molecules or ions is not paramagnetic in its ground state?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8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electron distributions among the molecular orbitals best describes the NO molecule?</w:t>
            </w:r>
          </w:p>
          <w:tbl>
            <w:tblPr>
              <w:jc w:val="left"/>
              <w:tblBorders>
                <w:top w:val="nil"/>
                <w:left w:val="nil"/>
                <w:bottom w:val="nil"/>
                <w:right w:val="nil"/>
                <w:insideH w:val="nil"/>
                <w:insideV w:val="nil"/>
              </w:tblBorders>
              <w:tblCellMar>
                <w:top w:w="0" w:type="dxa"/>
                <w:left w:w="0" w:type="dxa"/>
                <w:bottom w:w="0" w:type="dxa"/>
                <w:right w:w="0" w:type="dxa"/>
              </w:tblCellMar>
            </w:tblPr>
            <w:tblGrid>
              <w:gridCol w:w="720"/>
              <w:gridCol w:w="810"/>
              <w:gridCol w:w="1170"/>
              <w:gridCol w:w="720"/>
              <w:gridCol w:w="1440"/>
              <w:gridCol w:w="15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720" w:type="dxa"/>
                  <w:noWrap w:val="0"/>
                  <w:tcMar>
                    <w:top w:w="0" w:type="dxa"/>
                    <w:left w:w="0" w:type="dxa"/>
                    <w:bottom w:w="0" w:type="dxa"/>
                    <w:right w:w="0" w:type="dxa"/>
                  </w:tcMar>
                  <w:vAlign w:val="center"/>
                </w:tcPr>
                <w:p>
                  <w:pPr>
                    <w:bidi w:val="0"/>
                    <w:jc w:val="center"/>
                  </w:pP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p>
              </w:tc>
              <w:tc>
                <w:tcPr>
                  <w:tcW w:w="810" w:type="dxa"/>
                  <w:noWrap w:val="0"/>
                  <w:tcMar>
                    <w:top w:w="0" w:type="dxa"/>
                    <w:left w:w="0" w:type="dxa"/>
                    <w:bottom w:w="0" w:type="dxa"/>
                    <w:right w:w="0" w:type="dxa"/>
                  </w:tcMar>
                  <w:vAlign w:val="center"/>
                </w:tcPr>
                <w:p>
                  <w:pPr>
                    <w:bidi w:val="0"/>
                    <w:jc w:val="center"/>
                  </w:pP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2s</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c>
                <w:tcPr>
                  <w:tcW w:w="1170" w:type="dxa"/>
                  <w:noWrap w:val="0"/>
                  <w:tcMar>
                    <w:top w:w="0" w:type="dxa"/>
                    <w:left w:w="0" w:type="dxa"/>
                    <w:bottom w:w="0" w:type="dxa"/>
                    <w:right w:w="0" w:type="dxa"/>
                  </w:tcMar>
                  <w:vAlign w:val="center"/>
                </w:tcPr>
                <w:p>
                  <w:pPr>
                    <w:bidi w:val="0"/>
                    <w:jc w:val="center"/>
                  </w:pP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2py</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2px</w:t>
                  </w:r>
                </w:p>
              </w:tc>
              <w:tc>
                <w:tcPr>
                  <w:tcW w:w="720" w:type="dxa"/>
                  <w:noWrap w:val="0"/>
                  <w:tcMar>
                    <w:top w:w="0" w:type="dxa"/>
                    <w:left w:w="0" w:type="dxa"/>
                    <w:bottom w:w="0" w:type="dxa"/>
                    <w:right w:w="0" w:type="dxa"/>
                  </w:tcMar>
                  <w:vAlign w:val="center"/>
                </w:tcPr>
                <w:p>
                  <w:pPr>
                    <w:bidi w:val="0"/>
                    <w:jc w:val="center"/>
                  </w:pP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2pz</w:t>
                  </w:r>
                </w:p>
              </w:tc>
              <w:tc>
                <w:tcPr>
                  <w:tcW w:w="1440" w:type="dxa"/>
                  <w:noWrap w:val="0"/>
                  <w:tcMar>
                    <w:top w:w="0" w:type="dxa"/>
                    <w:left w:w="0" w:type="dxa"/>
                    <w:bottom w:w="0" w:type="dxa"/>
                    <w:right w:w="0" w:type="dxa"/>
                  </w:tcMar>
                  <w:vAlign w:val="center"/>
                </w:tcPr>
                <w:p>
                  <w:pPr>
                    <w:bidi w:val="0"/>
                    <w:jc w:val="center"/>
                  </w:pP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2py</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2px</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c>
                <w:tcPr>
                  <w:tcW w:w="1530" w:type="dxa"/>
                  <w:noWrap w:val="0"/>
                  <w:tcMar>
                    <w:top w:w="0" w:type="dxa"/>
                    <w:left w:w="0" w:type="dxa"/>
                    <w:bottom w:w="0" w:type="dxa"/>
                    <w:right w:w="0" w:type="dxa"/>
                  </w:tcMar>
                  <w:vAlign w:val="center"/>
                </w:tcPr>
                <w:p>
                  <w:pPr>
                    <w:bidi w:val="0"/>
                    <w:jc w:val="left"/>
                  </w:pPr>
                  <w:r>
                    <w:rPr>
                      <w:rStyle w:val="DefaultParagraphFont"/>
                      <w:rFonts w:ascii="times" w:eastAsia="times" w:hAnsi="times" w:cs="times"/>
                      <w:b w:val="0"/>
                      <w:bCs w:val="0"/>
                      <w:i w:val="0"/>
                      <w:iCs w:val="0"/>
                      <w:smallCaps w:val="0"/>
                      <w:color w:val="000000"/>
                      <w:sz w:val="24"/>
                      <w:szCs w:val="24"/>
                      <w:bdr w:val="nil"/>
                      <w:rtl w:val="0"/>
                    </w:rPr>
                    <w:t> 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2pz</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3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2            2              4              2              4                2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2            2              4              2              4                1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2            2              4              1              3                0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2            2              4              2              2                0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2            2              4              2              1                0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734"/>
              <w:gridCol w:w="69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4:35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83. </w:t>
            </w: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molecular orbital energy level diagrams for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and NO. Which of the following is true?</w:t>
            </w:r>
          </w:p>
          <w:tbl>
            <w:tblPr>
              <w:jc w:val="left"/>
              <w:tblBorders>
                <w:top w:val="nil"/>
                <w:left w:val="nil"/>
                <w:bottom w:val="nil"/>
                <w:right w:val="nil"/>
                <w:insideH w:val="nil"/>
                <w:insideV w:val="nil"/>
              </w:tblBorders>
              <w:tblCellMar>
                <w:top w:w="0" w:type="dxa"/>
                <w:left w:w="0" w:type="dxa"/>
                <w:bottom w:w="0" w:type="dxa"/>
                <w:right w:w="0" w:type="dxa"/>
              </w:tblCellMar>
            </w:tblPr>
            <w:tblGrid>
              <w:gridCol w:w="450"/>
              <w:gridCol w:w="450"/>
              <w:gridCol w:w="72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w:t>
                  </w:r>
                </w:p>
              </w:tc>
              <w:tc>
                <w:tcPr>
                  <w:tcW w:w="720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Both molecules are paramagnetic.</w:t>
                  </w:r>
                </w:p>
              </w:tc>
            </w:tr>
            <w:tr>
              <w:tblPrEx>
                <w:jc w:val="left"/>
                <w:tblCellMar>
                  <w:top w:w="0" w:type="dxa"/>
                  <w:left w:w="0" w:type="dxa"/>
                  <w:bottom w:w="0" w:type="dxa"/>
                  <w:right w:w="0" w:type="dxa"/>
                </w:tblCellMar>
              </w:tblPrEx>
              <w:trPr>
                <w:cantSplit w:val="0"/>
                <w:jc w:val="left"/>
              </w:trPr>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w:t>
                  </w:r>
                </w:p>
              </w:tc>
              <w:tc>
                <w:tcPr>
                  <w:tcW w:w="720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The bond strength of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greater than the bond strength of NO.</w:t>
                  </w:r>
                </w:p>
              </w:tc>
            </w:tr>
            <w:tr>
              <w:tblPrEx>
                <w:jc w:val="left"/>
                <w:tblCellMar>
                  <w:top w:w="0" w:type="dxa"/>
                  <w:left w:w="0" w:type="dxa"/>
                  <w:bottom w:w="0" w:type="dxa"/>
                  <w:right w:w="0" w:type="dxa"/>
                </w:tblCellMar>
              </w:tblPrEx>
              <w:trPr>
                <w:cantSplit w:val="0"/>
                <w:jc w:val="left"/>
              </w:trPr>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III.</w:t>
                  </w:r>
                </w:p>
              </w:tc>
              <w:tc>
                <w:tcPr>
                  <w:tcW w:w="720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NO is an example of a homonuclear diatomic molecule.</w:t>
                  </w:r>
                </w:p>
              </w:tc>
            </w:tr>
            <w:tr>
              <w:tblPrEx>
                <w:jc w:val="left"/>
                <w:tblCellMar>
                  <w:top w:w="0" w:type="dxa"/>
                  <w:left w:w="0" w:type="dxa"/>
                  <w:bottom w:w="0" w:type="dxa"/>
                  <w:right w:w="0" w:type="dxa"/>
                </w:tblCellMar>
              </w:tblPrEx>
              <w:trPr>
                <w:cantSplit w:val="0"/>
                <w:jc w:val="left"/>
              </w:trPr>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45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IV.</w:t>
                  </w:r>
                </w:p>
              </w:tc>
              <w:tc>
                <w:tcPr>
                  <w:tcW w:w="720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The ionization energy of NO is smaller than the ionization energy of NO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and 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and IV</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and 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II, and IV</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Difficult</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4:36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84. </w:t>
            </w:r>
            <w:r>
              <w:rPr>
                <w:rStyle w:val="DefaultParagraphFont"/>
                <w:rFonts w:ascii="Times New Roman" w:eastAsia="Times New Roman" w:hAnsi="Times New Roman" w:cs="Times New Roman"/>
                <w:b w:val="0"/>
                <w:bCs w:val="0"/>
                <w:i w:val="0"/>
                <w:iCs w:val="0"/>
                <w:smallCaps w:val="0"/>
                <w:color w:val="000000"/>
                <w:sz w:val="24"/>
                <w:szCs w:val="24"/>
                <w:bdr w:val="nil"/>
                <w:rtl w:val="0"/>
              </w:rPr>
              <w:t>In the molecular orbital description of CO: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9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highest energy electrons occupy antibonding orbitals.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Six molecular orbitals contain electrons.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There are two unpaired electrons.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is 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 above are 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85. </w:t>
            </w: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molecular orbital description of the NO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anion. Which of the following statements is false?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73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paramagnetic.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isoelectronic with CO.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bond energy in NO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greater than the bond energy in NO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in NO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Statements A through D are 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86. 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has the greatest bond strength?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89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CN</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Difficult</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87. </w:t>
            </w: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in the NO molecule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1044" type="#_x0000_t75" style="height:27pt;width:15pt">
                        <v:imagedata r:id="rId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1045" type="#_x0000_t75" style="height:27pt;width:15pt">
                        <v:imagedata r:id="rId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88. </w:t>
            </w:r>
            <w:r>
              <w:rPr>
                <w:rStyle w:val="DefaultParagraphFont"/>
                <w:rFonts w:ascii="Times New Roman" w:eastAsia="Times New Roman" w:hAnsi="Times New Roman" w:cs="Times New Roman"/>
                <w:b w:val="0"/>
                <w:bCs w:val="0"/>
                <w:i w:val="0"/>
                <w:iCs w:val="0"/>
                <w:smallCaps w:val="0"/>
                <w:color w:val="000000"/>
                <w:sz w:val="24"/>
                <w:szCs w:val="24"/>
                <w:bdr w:val="nil"/>
                <w:rtl w:val="0"/>
              </w:rPr>
              <w:t>The CO molecule has the bond order: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89. </w:t>
            </w: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for CN</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True / 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statements about the 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ion is false?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3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 orbitals on the carbon atom are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ion is expected to be diamagnetic.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C–O bonds are different lengths.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ion has a total of 24 electrons.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the above statements are true.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and delocalized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91. </w:t>
            </w:r>
            <w:r>
              <w:rPr>
                <w:rStyle w:val="DefaultParagraphFont"/>
                <w:rFonts w:ascii="Times New Roman" w:eastAsia="Times New Roman" w:hAnsi="Times New Roman" w:cs="Times New Roman"/>
                <w:b w:val="0"/>
                <w:bCs w:val="0"/>
                <w:i w:val="0"/>
                <w:iCs w:val="0"/>
                <w:smallCaps w:val="0"/>
                <w:color w:val="000000"/>
                <w:sz w:val="24"/>
                <w:szCs w:val="24"/>
                <w:bdr w:val="nil"/>
                <w:rtl w:val="0"/>
              </w:rPr>
              <w:t>The following statements concern molecules that require resonance. Which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33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pi bonding is most clearly delocalized.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sigma bonding is most clearly delocalized.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the sigma and pi bonding are delocalized.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benzene molecule is best described by the MO theory.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benzene molecule is best described by the localized electron model.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and delocalized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92. </w:t>
            </w:r>
            <w:r>
              <w:rPr>
                <w:rStyle w:val="DefaultParagraphFont"/>
                <w:rFonts w:ascii="Times New Roman" w:eastAsia="Times New Roman" w:hAnsi="Times New Roman" w:cs="Times New Roman"/>
                <w:b w:val="0"/>
                <w:bCs w:val="0"/>
                <w:i w:val="0"/>
                <w:iCs w:val="0"/>
                <w:smallCaps w:val="0"/>
                <w:color w:val="000000"/>
                <w:sz w:val="24"/>
                <w:szCs w:val="24"/>
                <w:bdr w:val="nil"/>
                <w:rtl w:val="0"/>
              </w:rPr>
              <w:t>Sulfur trioxide is known to be planar with all the oxygen atoms equidistant from the central sulfur atom. On the basis of these facts, which of the following conclusions may be drawn concerning this molecule?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It can be represented by three equivalent resonance structures.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The dipoles associated with each S–O bond are equal in magnitude.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III. The sulfur atom is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5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and II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II, and III</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and delocalized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4:37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electrons are involved in pi bonding in benzene,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6</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6</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and delocalized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these statements about benzene is true?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6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All carbon atoms in benzene are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Benzene contains only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 between C atoms.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of each C–C bond in benzene is 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Benzene is an example of a molecule that displays ionic bonding.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All of these statements are 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5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95. </w:t>
            </w: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benzene molecule. Which of the following statements about the molecule is false?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6"/>
              <w:gridCol w:w="803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All six C–C bonds are known to be equivalent.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Each carbon atom is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The localized electron model must invoke resonance to account for the six equal C–C bonds.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It has delocalized pi bonding in the molecule.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The pi bonds of carbon involve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orbitals.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and delocalized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3/2/2017 4:38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96. </w:t>
            </w:r>
            <w:r>
              <w:rPr>
                <w:rStyle w:val="DefaultParagraphFont"/>
                <w:rFonts w:ascii="Times New Roman" w:eastAsia="Times New Roman" w:hAnsi="Times New Roman" w:cs="Times New Roman"/>
                <w:b w:val="0"/>
                <w:bCs w:val="0"/>
                <w:i w:val="0"/>
                <w:iCs w:val="0"/>
                <w:smallCaps w:val="0"/>
                <w:color w:val="000000"/>
                <w:sz w:val="24"/>
                <w:szCs w:val="24"/>
                <w:bdr w:val="nil"/>
                <w:rtl w:val="0"/>
              </w:rPr>
              <w:t>The C–C–H bond angles in ethylene,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24"/>
                <w:szCs w:val="24"/>
                <w:bdr w:val="nil"/>
                <w:rtl w:val="0"/>
              </w:rPr>
              <w:t>, are 120°. What is the hybridization of the carbon orbitals?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97. </w:t>
            </w:r>
            <w:r>
              <w:rPr>
                <w:rStyle w:val="DefaultParagraphFont"/>
                <w:rFonts w:ascii="Times New Roman" w:eastAsia="Times New Roman" w:hAnsi="Times New Roman" w:cs="Times New Roman"/>
                <w:b w:val="0"/>
                <w:bCs w:val="0"/>
                <w:i w:val="0"/>
                <w:iCs w:val="0"/>
                <w:smallCaps w:val="0"/>
                <w:color w:val="000000"/>
                <w:sz w:val="24"/>
                <w:szCs w:val="24"/>
                <w:bdr w:val="nil"/>
                <w:rtl w:val="0"/>
              </w:rPr>
              <w:t>The mixing of native atomic orbitals to form special orbitals for bonding is called __________.</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98. 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Consider three molecules – A, B, C. Molecule A has a hybridization of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Molecule B has two more effective pairs (electron pairs around the central atom) than molecule A. Molecule C consists of one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 and two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 Give the molecular structure, hybridization, bond angles, and an example for each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662"/>
              <w:gridCol w:w="697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p>
                <w:tbl>
                  <w:tblPr>
                    <w:jc w:val="left"/>
                    <w:tblBorders>
                      <w:top w:val="nil"/>
                      <w:left w:val="nil"/>
                      <w:bottom w:val="nil"/>
                      <w:right w:val="nil"/>
                      <w:insideH w:val="nil"/>
                      <w:insideV w:val="nil"/>
                    </w:tblBorders>
                    <w:tblCellMar>
                      <w:top w:w="0" w:type="dxa"/>
                      <w:left w:w="0" w:type="dxa"/>
                      <w:bottom w:w="0" w:type="dxa"/>
                      <w:right w:w="0" w:type="dxa"/>
                    </w:tblCellMar>
                  </w:tblPr>
                  <w:tblGrid>
                    <w:gridCol w:w="2220"/>
                    <w:gridCol w:w="1610"/>
                    <w:gridCol w:w="1639"/>
                    <w:gridCol w:w="15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270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192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bCs/>
                            <w:i w:val="0"/>
                            <w:iCs w:val="0"/>
                            <w:smallCaps w:val="0"/>
                            <w:color w:val="000000"/>
                            <w:sz w:val="24"/>
                            <w:szCs w:val="24"/>
                            <w:bdr w:val="nil"/>
                            <w:rtl w:val="0"/>
                          </w:rPr>
                          <w:t>Molecule A</w:t>
                        </w:r>
                      </w:p>
                    </w:tc>
                    <w:tc>
                      <w:tcPr>
                        <w:tcW w:w="198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bCs/>
                            <w:i w:val="0"/>
                            <w:iCs w:val="0"/>
                            <w:smallCaps w:val="0"/>
                            <w:color w:val="000000"/>
                            <w:sz w:val="24"/>
                            <w:szCs w:val="24"/>
                            <w:bdr w:val="nil"/>
                            <w:rtl w:val="0"/>
                          </w:rPr>
                          <w:t>Molecule B</w:t>
                        </w:r>
                      </w:p>
                    </w:tc>
                    <w:tc>
                      <w:tcPr>
                        <w:tcW w:w="1815"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bCs/>
                            <w:i w:val="0"/>
                            <w:iCs w:val="0"/>
                            <w:smallCaps w:val="0"/>
                            <w:color w:val="000000"/>
                            <w:sz w:val="24"/>
                            <w:szCs w:val="24"/>
                            <w:bdr w:val="nil"/>
                            <w:rtl w:val="0"/>
                          </w:rPr>
                          <w:t>Molecule C</w:t>
                        </w:r>
                      </w:p>
                    </w:tc>
                  </w:tr>
                  <w:tr>
                    <w:tblPrEx>
                      <w:jc w:val="left"/>
                      <w:tblCellMar>
                        <w:top w:w="0" w:type="dxa"/>
                        <w:left w:w="0" w:type="dxa"/>
                        <w:bottom w:w="0" w:type="dxa"/>
                        <w:right w:w="0" w:type="dxa"/>
                      </w:tblCellMar>
                    </w:tblPrEx>
                    <w:trPr>
                      <w:cantSplit w:val="0"/>
                      <w:jc w:val="left"/>
                    </w:trPr>
                    <w:tc>
                      <w:tcPr>
                        <w:tcW w:w="270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Molecular Structure</w:t>
                        </w:r>
                      </w:p>
                    </w:tc>
                    <w:tc>
                      <w:tcPr>
                        <w:tcW w:w="192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tetrahedral</w:t>
                        </w:r>
                      </w:p>
                    </w:tc>
                    <w:tc>
                      <w:tcPr>
                        <w:tcW w:w="198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octahedral</w:t>
                        </w:r>
                      </w:p>
                    </w:tc>
                    <w:tc>
                      <w:tcPr>
                        <w:tcW w:w="1815"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linear</w:t>
                        </w:r>
                      </w:p>
                    </w:tc>
                  </w:tr>
                  <w:tr>
                    <w:tblPrEx>
                      <w:jc w:val="left"/>
                      <w:tblCellMar>
                        <w:top w:w="0" w:type="dxa"/>
                        <w:left w:w="0" w:type="dxa"/>
                        <w:bottom w:w="0" w:type="dxa"/>
                        <w:right w:w="0" w:type="dxa"/>
                      </w:tblCellMar>
                    </w:tblPrEx>
                    <w:trPr>
                      <w:cantSplit w:val="0"/>
                      <w:jc w:val="left"/>
                    </w:trPr>
                    <w:tc>
                      <w:tcPr>
                        <w:tcW w:w="270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Hybridization</w:t>
                        </w:r>
                      </w:p>
                    </w:tc>
                    <w:tc>
                      <w:tcPr>
                        <w:tcW w:w="192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c>
                      <w:tcPr>
                        <w:tcW w:w="198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c>
                      <w:tcPr>
                        <w:tcW w:w="1815"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270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Bond Angles</w:t>
                        </w:r>
                      </w:p>
                    </w:tc>
                    <w:tc>
                      <w:tcPr>
                        <w:tcW w:w="192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109.5°</w:t>
                        </w:r>
                      </w:p>
                    </w:tc>
                    <w:tc>
                      <w:tcPr>
                        <w:tcW w:w="198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90°, 180°</w:t>
                        </w:r>
                      </w:p>
                    </w:tc>
                    <w:tc>
                      <w:tcPr>
                        <w:tcW w:w="1815"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180°</w:t>
                        </w:r>
                      </w:p>
                    </w:tc>
                  </w:tr>
                  <w:tr>
                    <w:tblPrEx>
                      <w:jc w:val="left"/>
                      <w:tblCellMar>
                        <w:top w:w="0" w:type="dxa"/>
                        <w:left w:w="0" w:type="dxa"/>
                        <w:bottom w:w="0" w:type="dxa"/>
                        <w:right w:w="0" w:type="dxa"/>
                      </w:tblCellMar>
                    </w:tblPrEx>
                    <w:trPr>
                      <w:cantSplit w:val="0"/>
                      <w:jc w:val="left"/>
                    </w:trPr>
                    <w:tc>
                      <w:tcPr>
                        <w:tcW w:w="270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Example</w:t>
                        </w:r>
                      </w:p>
                    </w:tc>
                    <w:tc>
                      <w:tcPr>
                        <w:tcW w:w="192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c>
                      <w:tcPr>
                        <w:tcW w:w="1980"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SF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6</w:t>
                        </w:r>
                      </w:p>
                    </w:tc>
                    <w:tc>
                      <w:tcPr>
                        <w:tcW w:w="1815" w:type="dxa"/>
                        <w:tcBorders>
                          <w:top w:val="single" w:sz="6" w:space="0" w:color="000000"/>
                          <w:left w:val="single" w:sz="6" w:space="0" w:color="000000"/>
                          <w:bottom w:val="single" w:sz="6" w:space="0" w:color="000000"/>
                          <w:right w:val="single" w:sz="6" w:space="0" w:color="000000"/>
                        </w:tcBorders>
                        <w:noWrap w:val="0"/>
                        <w:tcMar>
                          <w:top w:w="0" w:type="dxa"/>
                          <w:left w:w="0" w:type="dxa"/>
                          <w:bottom w:w="0" w:type="dxa"/>
                          <w:right w:w="0" w:type="dxa"/>
                        </w:tcMar>
                        <w:vAlign w:val="center"/>
                      </w:tcPr>
                      <w:p>
                        <w:pPr>
                          <w:pStyle w:val="p"/>
                          <w:bidi w:val="0"/>
                          <w:spacing w:before="0" w:beforeAutospacing="0" w:after="0" w:afterAutospacing="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CO</w:t>
                        </w:r>
                      </w:p>
                    </w:tc>
                  </w:tr>
                </w:tbl>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99. </w:t>
            </w:r>
            <w:r>
              <w:rPr>
                <w:rStyle w:val="DefaultParagraphFont"/>
                <w:rFonts w:ascii="Times New Roman" w:eastAsia="Times New Roman" w:hAnsi="Times New Roman" w:cs="Times New Roman"/>
                <w:b w:val="0"/>
                <w:bCs w:val="0"/>
                <w:i w:val="0"/>
                <w:iCs w:val="0"/>
                <w:smallCaps w:val="0"/>
                <w:color w:val="000000"/>
                <w:sz w:val="24"/>
                <w:szCs w:val="24"/>
                <w:bdr w:val="nil"/>
                <w:rtl w:val="0"/>
              </w:rPr>
              <w:t>Consider the structure of glycine, the simplest amino acid:</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position w:val="-52"/>
                <w:sz w:val="24"/>
                <w:szCs w:val="24"/>
                <w:bdr w:val="nil"/>
                <w:rtl w:val="0"/>
              </w:rPr>
              <w:pict>
                <v:shape id="_x0000_i1046" type="#_x0000_t75" style="height:63.75pt;width:111pt">
                  <v:imagedata r:id="rId19"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a) Indicate the hybridizations at each N and C atom in the molecule.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b) What is the total number of bonds in the molecule?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c) What is the total number of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bonds in the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5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p>
                <w:tbl>
                  <w:tblPr>
                    <w:jc w:val="left"/>
                    <w:tblBorders>
                      <w:top w:val="nil"/>
                      <w:left w:val="nil"/>
                      <w:bottom w:val="nil"/>
                      <w:right w:val="nil"/>
                      <w:insideH w:val="nil"/>
                      <w:insideV w:val="nil"/>
                    </w:tblBorders>
                    <w:tblCellMar>
                      <w:top w:w="0" w:type="dxa"/>
                      <w:left w:w="0" w:type="dxa"/>
                      <w:bottom w:w="0" w:type="dxa"/>
                      <w:right w:w="0" w:type="dxa"/>
                    </w:tblCellMar>
                  </w:tblPr>
                  <w:tblGrid>
                    <w:gridCol w:w="540"/>
                    <w:gridCol w:w="630"/>
                    <w:gridCol w:w="9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c>
                      <w:tcPr>
                        <w:tcW w:w="6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1</w:t>
                        </w:r>
                      </w:p>
                    </w:tc>
                    <w:tc>
                      <w:tcPr>
                        <w:tcW w:w="99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6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c>
                      <w:tcPr>
                        <w:tcW w:w="99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W w:w="6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p>
                    </w:tc>
                    <w:tc>
                      <w:tcPr>
                        <w:tcW w:w="99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c>
                      <w:tcPr>
                        <w:tcW w:w="6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c>
                      <w:tcPr>
                        <w:tcW w:w="99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bonds</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c>
                      <w:tcPr>
                        <w:tcW w:w="630" w:type="dxa"/>
                        <w:noWrap w:val="0"/>
                        <w:tcMar>
                          <w:top w:w="0" w:type="dxa"/>
                          <w:left w:w="0" w:type="dxa"/>
                          <w:bottom w:w="0" w:type="dxa"/>
                          <w:right w:w="0"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c>
                      <w:tcPr>
                        <w:tcW w:w="990" w:type="dxa"/>
                        <w:noWrap w:val="0"/>
                        <w:tcMar>
                          <w:top w:w="0" w:type="dxa"/>
                          <w:left w:w="0" w:type="dxa"/>
                          <w:bottom w:w="0" w:type="dxa"/>
                          <w:right w:w="0" w:type="dxa"/>
                        </w:tcMar>
                        <w:vAlign w:val="center"/>
                      </w:tcPr>
                      <w:p>
                        <w:pPr>
                          <w:bidi w:val="0"/>
                        </w:pP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bond</w:t>
                        </w:r>
                      </w:p>
                    </w:tc>
                  </w:tr>
                </w:tbl>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100. </w:t>
            </w:r>
            <w:r>
              <w:rPr>
                <w:rStyle w:val="DefaultParagraphFont"/>
                <w:rFonts w:ascii="Times New Roman" w:eastAsia="Times New Roman" w:hAnsi="Times New Roman" w:cs="Times New Roman"/>
                <w:b w:val="0"/>
                <w:bCs w:val="0"/>
                <w:i w:val="0"/>
                <w:iCs w:val="0"/>
                <w:smallCaps w:val="0"/>
                <w:color w:val="000000"/>
                <w:sz w:val="24"/>
                <w:szCs w:val="24"/>
                <w:bdr w:val="nil"/>
                <w:rtl w:val="0"/>
              </w:rPr>
              <w:t>A(n) __________ molecular orbital is lower in energy than the atomic orbital of which it is composed.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orbital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101. </w:t>
            </w:r>
            <w:r>
              <w:rPr>
                <w:rStyle w:val="DefaultParagraphFont"/>
                <w:rFonts w:ascii="Times New Roman" w:eastAsia="Times New Roman" w:hAnsi="Times New Roman" w:cs="Times New Roman"/>
                <w:b w:val="0"/>
                <w:bCs w:val="0"/>
                <w:i w:val="0"/>
                <w:iCs w:val="0"/>
                <w:smallCaps w:val="0"/>
                <w:color w:val="000000"/>
                <w:sz w:val="24"/>
                <w:szCs w:val="24"/>
                <w:bdr w:val="nil"/>
                <w:rtl w:val="0"/>
              </w:rPr>
              <w:t>The number of molecular orbitals formed is always __________ the number of atomic orbitals combined.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734"/>
              <w:gridCol w:w="69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same as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102. </w:t>
            </w:r>
            <w:r>
              <w:rPr>
                <w:rStyle w:val="DefaultParagraphFont"/>
                <w:rFonts w:ascii="Times New Roman" w:eastAsia="Times New Roman" w:hAnsi="Times New Roman" w:cs="Times New Roman"/>
                <w:b w:val="0"/>
                <w:bCs w:val="0"/>
                <w:i w:val="0"/>
                <w:iCs w:val="0"/>
                <w:smallCaps w:val="0"/>
                <w:color w:val="000000"/>
                <w:sz w:val="24"/>
                <w:szCs w:val="24"/>
                <w:bdr w:val="nil"/>
                <w:rtl w:val="0"/>
              </w:rPr>
              <w:t>__________ is the difference between the number of bonding electrons and the number of antibonding electrons divided by two.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103. </w:t>
            </w:r>
            <w:r>
              <w:rPr>
                <w:rStyle w:val="DefaultParagraphFont"/>
                <w:rFonts w:ascii="Times New Roman" w:eastAsia="Times New Roman" w:hAnsi="Times New Roman" w:cs="Times New Roman"/>
                <w:b w:val="0"/>
                <w:bCs w:val="0"/>
                <w:i w:val="0"/>
                <w:iCs w:val="0"/>
                <w:smallCaps w:val="0"/>
                <w:color w:val="000000"/>
                <w:sz w:val="24"/>
                <w:szCs w:val="24"/>
                <w:bdr w:val="nil"/>
                <w:rtl w:val="0"/>
              </w:rPr>
              <w:t>__________ causes a substance to be attracted into the inducing magnetic field.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Paramagnetism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104. </w:t>
            </w:r>
            <w:r>
              <w:rPr>
                <w:rStyle w:val="DefaultParagraphFont"/>
                <w:rFonts w:ascii="Times New Roman" w:eastAsia="Times New Roman" w:hAnsi="Times New Roman" w:cs="Times New Roman"/>
                <w:b w:val="0"/>
                <w:bCs w:val="0"/>
                <w:i w:val="0"/>
                <w:iCs w:val="0"/>
                <w:smallCaps w:val="0"/>
                <w:color w:val="000000"/>
                <w:sz w:val="24"/>
                <w:szCs w:val="24"/>
                <w:bdr w:val="nil"/>
                <w:rtl w:val="0"/>
              </w:rPr>
              <w:t>Draw a molecular orbital diagram for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and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Using molecular orbital theory, explain why the removal of one electron in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strengthens bonding, while the removal of one electron in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weakens bonding.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position w:val="-164"/>
                    </w:rPr>
                    <w:pict>
                      <v:shape id="_x0000_i1047" type="#_x0000_t75" style="height:176.25pt;width:276.75pt">
                        <v:imagedata r:id="rId20" o:title=""/>
                      </v:shape>
                    </w:pict>
                  </w:r>
                  <w:r>
                    <w:br/>
                  </w:r>
                  <w:r>
                    <w:br/>
                  </w: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for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3, but removing an electron will make the bond order 2.5.</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The bond order for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2, but removing an electron will make the bond order 2.5.</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In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the electron is removed from a bonding orbital (</w:t>
                  </w:r>
                  <w:r>
                    <w:rPr>
                      <w:rStyle w:val="DefaultParagraphFont"/>
                      <w:rFonts w:ascii="times" w:eastAsia="times" w:hAnsi="times" w:cs="times"/>
                      <w:b w:val="0"/>
                      <w:bCs w:val="0"/>
                      <w:i w:val="0"/>
                      <w:iCs w:val="0"/>
                      <w:smallCaps w:val="0"/>
                      <w:color w:val="000000"/>
                      <w:sz w:val="24"/>
                      <w:szCs w:val="24"/>
                      <w:bdr w:val="nil"/>
                      <w:rtl w:val="0"/>
                    </w:rPr>
                    <w:t>σ</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 whereas in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the electron is removed from an antibonding orbital (</w:t>
                  </w:r>
                  <w:r>
                    <w:rPr>
                      <w:rStyle w:val="DefaultParagraphFont"/>
                      <w:rFonts w:ascii="times" w:eastAsia="times" w:hAnsi="times" w:cs="times"/>
                      <w:b w:val="0"/>
                      <w:bCs w:val="0"/>
                      <w:i w:val="0"/>
                      <w:iCs w:val="0"/>
                      <w:smallCaps w:val="0"/>
                      <w:color w:val="000000"/>
                      <w:sz w:val="24"/>
                      <w:szCs w:val="24"/>
                      <w:bdr w:val="nil"/>
                      <w:rtl w:val="0"/>
                    </w:rPr>
                    <w:t>π</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2p</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See Sec. 9.3 of Zumdahl,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105. </w:t>
            </w:r>
            <w:r>
              <w:rPr>
                <w:rStyle w:val="DefaultParagraphFont"/>
                <w:rFonts w:ascii="Times New Roman" w:eastAsia="Times New Roman" w:hAnsi="Times New Roman" w:cs="Times New Roman"/>
                <w:b w:val="0"/>
                <w:bCs w:val="0"/>
                <w:i w:val="0"/>
                <w:iCs w:val="0"/>
                <w:smallCaps w:val="0"/>
                <w:color w:val="000000"/>
                <w:sz w:val="24"/>
                <w:szCs w:val="24"/>
                <w:bdr w:val="nil"/>
                <w:rtl w:val="0"/>
              </w:rPr>
              <w:t>Give the bond order for each of the following:</w:t>
            </w:r>
          </w:p>
          <w:tbl>
            <w:tblPr>
              <w:jc w:val="left"/>
              <w:tblBorders>
                <w:top w:val="nil"/>
                <w:left w:val="nil"/>
                <w:bottom w:val="nil"/>
                <w:right w:val="nil"/>
                <w:insideH w:val="nil"/>
                <w:insideV w:val="nil"/>
              </w:tblBorders>
              <w:tblCellMar>
                <w:top w:w="0" w:type="dxa"/>
                <w:left w:w="0" w:type="dxa"/>
                <w:bottom w:w="0" w:type="dxa"/>
                <w:right w:w="0" w:type="dxa"/>
              </w:tblCellMar>
            </w:tblPr>
            <w:tblGrid>
              <w:gridCol w:w="540"/>
              <w:gridCol w:w="9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c>
                <w:tcPr>
                  <w:tcW w:w="90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c>
                <w:tcPr>
                  <w:tcW w:w="90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c>
                <w:tcPr>
                  <w:tcW w:w="90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c>
                <w:tcPr>
                  <w:tcW w:w="90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CN</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c>
                <w:tcPr>
                  <w:tcW w:w="90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CN</w:t>
                  </w:r>
                </w:p>
              </w:tc>
            </w:tr>
            <w:tr>
              <w:tblPrEx>
                <w:jc w:val="left"/>
                <w:tblCellMar>
                  <w:top w:w="0" w:type="dxa"/>
                  <w:left w:w="0" w:type="dxa"/>
                  <w:bottom w:w="0" w:type="dxa"/>
                  <w:right w:w="0" w:type="dxa"/>
                </w:tblCellMar>
              </w:tblPrEx>
              <w:trPr>
                <w:cantSplit w:val="0"/>
                <w:jc w:val="left"/>
              </w:trPr>
              <w:tc>
                <w:tcPr>
                  <w:tcW w:w="54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f)</w:t>
                  </w:r>
                </w:p>
              </w:tc>
              <w:tc>
                <w:tcPr>
                  <w:tcW w:w="900" w:type="dxa"/>
                  <w:noWrap w:val="0"/>
                  <w:tcMar>
                    <w:top w:w="0" w:type="dxa"/>
                    <w:left w:w="0" w:type="dxa"/>
                    <w:bottom w:w="0" w:type="dxa"/>
                    <w:right w:w="0" w:type="dxa"/>
                  </w:tcMar>
                  <w:vAlign w:val="center"/>
                </w:tcPr>
                <w:p>
                  <w:pPr>
                    <w:pStyle w:val="p"/>
                    <w:bidi w:val="0"/>
                    <w:spacing w:before="0" w:beforeAutospacing="0" w:after="0" w:afterAutospacing="0"/>
                  </w:pPr>
                  <w:r>
                    <w:rPr>
                      <w:rStyle w:val="DefaultParagraphFont"/>
                      <w:rFonts w:ascii="Times New Roman" w:eastAsia="Times New Roman" w:hAnsi="Times New Roman" w:cs="Times New Roman"/>
                      <w:b w:val="0"/>
                      <w:bCs w:val="0"/>
                      <w:i w:val="0"/>
                      <w:iCs w:val="0"/>
                      <w:smallCaps w:val="0"/>
                      <w:color w:val="000000"/>
                      <w:sz w:val="24"/>
                      <w:szCs w:val="24"/>
                      <w:bdr w:val="nil"/>
                      <w:rtl w:val="0"/>
                    </w:rPr>
                    <w:t>CN</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1</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 </w:t>
                  </w:r>
                  <w:r>
                    <w:rPr>
                      <w:rStyle w:val="DefaultParagraphFont"/>
                      <w:rFonts w:ascii="Times New Roman" w:eastAsia="Times New Roman" w:hAnsi="Times New Roman" w:cs="Times New Roman"/>
                      <w:b w:val="0"/>
                      <w:bCs w:val="0"/>
                      <w:i w:val="0"/>
                      <w:iCs w:val="0"/>
                      <w:smallCaps w:val="0"/>
                      <w:color w:val="000000"/>
                      <w:position w:val="-7"/>
                      <w:sz w:val="24"/>
                      <w:szCs w:val="24"/>
                      <w:bdr w:val="nil"/>
                      <w:rtl w:val="0"/>
                    </w:rPr>
                    <w:pict>
                      <v:shape id="_x0000_i1048" type="#_x0000_t75" style="height:18.75pt;width:14.25pt">
                        <v:imagedata r:id="rId21"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c) </w:t>
                  </w:r>
                  <w:r>
                    <w:rPr>
                      <w:rStyle w:val="DefaultParagraphFont"/>
                      <w:rFonts w:ascii="Times New Roman" w:eastAsia="Times New Roman" w:hAnsi="Times New Roman" w:cs="Times New Roman"/>
                      <w:b w:val="0"/>
                      <w:bCs w:val="0"/>
                      <w:i w:val="0"/>
                      <w:iCs w:val="0"/>
                      <w:smallCaps w:val="0"/>
                      <w:color w:val="000000"/>
                      <w:position w:val="-7"/>
                      <w:sz w:val="24"/>
                      <w:szCs w:val="24"/>
                      <w:bdr w:val="nil"/>
                      <w:rtl w:val="0"/>
                    </w:rPr>
                    <w:pict>
                      <v:shape id="_x0000_i1049" type="#_x0000_t75" style="height:18.75pt;width:14.25pt">
                        <v:imagedata r:id="rId21"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d) 3</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e) </w:t>
                  </w:r>
                  <w:r>
                    <w:rPr>
                      <w:rStyle w:val="DefaultParagraphFont"/>
                      <w:rFonts w:ascii="Times New Roman" w:eastAsia="Times New Roman" w:hAnsi="Times New Roman" w:cs="Times New Roman"/>
                      <w:b w:val="0"/>
                      <w:bCs w:val="0"/>
                      <w:i w:val="0"/>
                      <w:iCs w:val="0"/>
                      <w:smallCaps w:val="0"/>
                      <w:color w:val="000000"/>
                      <w:position w:val="-7"/>
                      <w:sz w:val="24"/>
                      <w:szCs w:val="24"/>
                      <w:bdr w:val="nil"/>
                      <w:rtl w:val="0"/>
                    </w:rPr>
                    <w:pict>
                      <v:shape id="_x0000_i1050" type="#_x0000_t75" style="height:18.75pt;width:21.75pt">
                        <v:imagedata r:id="rId22"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f)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106. 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are paramagnetic?</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CN</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P</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    </w:t>
                  </w:r>
                  <w:r>
                    <w:rPr>
                      <w:rStyle w:val="DefaultParagraphFont"/>
                      <w:rFonts w:ascii="Times New Roman" w:eastAsia="Times New Roman" w:hAnsi="Times New Roman" w:cs="Times New Roman"/>
                      <w:b w:val="0"/>
                      <w:bCs w:val="0"/>
                      <w:i w:val="0"/>
                      <w:iCs w:val="0"/>
                      <w:smallCaps w:val="0"/>
                      <w:color w:val="000000"/>
                      <w:sz w:val="24"/>
                      <w:szCs w:val="24"/>
                      <w:bdr w:val="nil"/>
                      <w:rtl w:val="0"/>
                    </w:rPr>
                    <w:t>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9.4</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107. </w:t>
            </w:r>
            <w:r>
              <w:rPr>
                <w:rStyle w:val="DefaultParagraphFont"/>
                <w:rFonts w:ascii="Times New Roman" w:eastAsia="Times New Roman" w:hAnsi="Times New Roman" w:cs="Times New Roman"/>
                <w:b w:val="0"/>
                <w:bCs w:val="0"/>
                <w:i w:val="0"/>
                <w:iCs w:val="0"/>
                <w:smallCaps w:val="0"/>
                <w:color w:val="000000"/>
                <w:sz w:val="24"/>
                <w:szCs w:val="24"/>
                <w:bdr w:val="nil"/>
                <w:rtl w:val="0"/>
              </w:rPr>
              <w:t>The concept of __________ is required for certain molecules because the localized electron model assumes electrons are located between a given pair of atoms in a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resonance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and delocalized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108. </w:t>
            </w:r>
            <w:r>
              <w:rPr>
                <w:rStyle w:val="DefaultParagraphFont"/>
                <w:rFonts w:ascii="Times New Roman" w:eastAsia="Times New Roman" w:hAnsi="Times New Roman" w:cs="Times New Roman"/>
                <w:b w:val="0"/>
                <w:bCs w:val="0"/>
                <w:i w:val="0"/>
                <w:iCs w:val="0"/>
                <w:smallCaps w:val="0"/>
                <w:color w:val="000000"/>
                <w:sz w:val="24"/>
                <w:szCs w:val="24"/>
                <w:bdr w:val="nil"/>
                <w:rtl w:val="0"/>
              </w:rPr>
              <w:t>Explain the concept of delocalization of electrons in SO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Indicate how this idea relates to resonance.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When we draw the Lewis dot structure for SO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we must share a pair of electrons from one of the oxygens back to the sulfur to give the sulfur an octet. Since there are three equivalent oxygens in the Lewis structure, we can represent this equally well with three different Lewis structures. In each of these structures, there is a double bond to one of the oxygens. The double bond, therefore, is delocalized over the molecule, and these three Lewis structures are resonance structures that, as a set, represent that delocalization.</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See Sec. 9.5 of Zumdahl, </w:t>
                  </w:r>
                  <w:r>
                    <w:rPr>
                      <w:rStyle w:val="DefaultParagraphFont"/>
                      <w:rFonts w:ascii="Times New Roman" w:eastAsia="Times New Roman" w:hAnsi="Times New Roman" w:cs="Times New Roman"/>
                      <w:b w:val="0"/>
                      <w:bCs w:val="0"/>
                      <w:i/>
                      <w:iCs/>
                      <w:smallCaps w:val="0"/>
                      <w:color w:val="000000"/>
                      <w:sz w:val="24"/>
                      <w:szCs w:val="24"/>
                      <w:bdr w:val="nil"/>
                      <w:rtl w:val="0"/>
                    </w:rPr>
                    <w:t>Chemistry</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Difficult</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9.5</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Subjective Short Answer</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molecular orbital and delocalized bonding</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109. </w:t>
            </w:r>
            <w:r>
              <w:rPr>
                <w:rStyle w:val="DefaultParagraphFont"/>
                <w:rFonts w:ascii="Times New Roman" w:eastAsia="Times New Roman" w:hAnsi="Times New Roman" w:cs="Times New Roman"/>
                <w:b w:val="0"/>
                <w:bCs w:val="0"/>
                <w:i w:val="0"/>
                <w:iCs w:val="0"/>
                <w:smallCaps w:val="0"/>
                <w:color w:val="000000"/>
                <w:sz w:val="24"/>
                <w:szCs w:val="24"/>
                <w:bdr w:val="nil"/>
                <w:rtl w:val="0"/>
              </w:rPr>
              <w:t>The hybridization of the central atom in SF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contains the strongest bond?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4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energy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111. 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contains the shortest bond?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4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has the highest bond dissociation energy?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4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6"/>
              <w:gridCol w:w="70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energy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113. 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charge(s) on an N</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ion would give a bond order of 2.5?</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1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two of the choices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48"/>
              <w:gridCol w:w="70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 order | bonding | bonding theories | Chemistry | general chemistry | molecular orbital theory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114. </w:t>
            </w:r>
            <w:r>
              <w:rPr>
                <w:rStyle w:val="DefaultParagraphFont"/>
                <w:rFonts w:ascii="Times New Roman" w:eastAsia="Times New Roman" w:hAnsi="Times New Roman" w:cs="Times New Roman"/>
                <w:b w:val="0"/>
                <w:bCs w:val="0"/>
                <w:i w:val="0"/>
                <w:iCs w:val="0"/>
                <w:smallCaps w:val="0"/>
                <w:color w:val="000000"/>
                <w:sz w:val="24"/>
                <w:szCs w:val="24"/>
                <w:bdr w:val="nil"/>
                <w:rtl w:val="0"/>
              </w:rPr>
              <w:t>For how many of the following does the bond order increase if you add one electron to the neutral molecule?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               B</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P</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831"/>
              <w:gridCol w:w="680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Multi-Mode (Multiple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diatomic molecule | general chemistry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115. 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of the following molecules or ions does not contain a central atom with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3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nitrate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carbonate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sulfite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116. 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of the following molecules or ions contains a central atom with </w:t>
            </w:r>
            <w:r>
              <w:rPr>
                <w:rStyle w:val="DefaultParagraphFont"/>
                <w:rFonts w:ascii="Times New Roman" w:eastAsia="Times New Roman" w:hAnsi="Times New Roman" w:cs="Times New Roman"/>
                <w:b w:val="0"/>
                <w:bCs w:val="0"/>
                <w:i/>
                <w:iCs/>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88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SiF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ClO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all of these contain a central atom with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hybridization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117. 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of the following molecules or ions does not contain a central atom with </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nitrate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ozone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3</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118. 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of the following molecules or ions does not contain a central atom with </w:t>
            </w: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1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XeF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5</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4</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SeF</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5</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all of these contain a central atom with </w:t>
                  </w:r>
                  <w:r>
                    <w:rPr>
                      <w:rStyle w:val="DefaultParagraphFont"/>
                      <w:rFonts w:ascii="Times New Roman" w:eastAsia="Times New Roman" w:hAnsi="Times New Roman" w:cs="Times New Roman"/>
                      <w:b w:val="0"/>
                      <w:bCs w:val="0"/>
                      <w:i/>
                      <w:iCs/>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iCs/>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hybridization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32"/>
              <w:gridCol w:w="670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DIFFICULTY: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Moderate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REFERENCES: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KEYWORDS: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bonding | bonding theories | Chemistry | general chemistry | hybridization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OTHER: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Conceptual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3/4/2016 4:36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skeletal structure of a compound that comes from the hemp plant,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iCs/>
                <w:smallCaps w:val="0"/>
                <w:color w:val="000000"/>
                <w:sz w:val="24"/>
                <w:szCs w:val="24"/>
                <w:bdr w:val="nil"/>
                <w:rtl w:val="0"/>
              </w:rPr>
              <w:t>Cannabis sativa,</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is shown below</w:t>
            </w:r>
            <w:r>
              <w:rPr>
                <w:rStyle w:val="DefaultParagraphFont"/>
                <w:rFonts w:ascii="Times New Roman" w:eastAsia="Times New Roman" w:hAnsi="Times New Roman" w:cs="Times New Roman"/>
                <w:b w:val="0"/>
                <w:bCs w:val="0"/>
                <w:i/>
                <w:iCs/>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Use this skeletal structure to answer the next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bCs/>
                <w:i w:val="0"/>
                <w:iCs w:val="0"/>
                <w:smallCaps w:val="0"/>
                <w:color w:val="000000"/>
                <w:sz w:val="24"/>
                <w:szCs w:val="24"/>
                <w:bdr w:val="nil"/>
                <w:rtl w:val="0"/>
              </w:rPr>
              <w:t>two (2)</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questions</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729"/>
                <w:sz w:val="22"/>
                <w:szCs w:val="22"/>
                <w:bdr w:val="nil"/>
                <w:rtl w:val="0"/>
              </w:rPr>
              <w:pict>
                <v:shape id="_x0000_i1051" type="#_x0000_t75" style="height:740.25pt;width:345pt">
                  <v:imagedata r:id="rId23"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119. 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hydrogen atoms are in this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8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Hemp Plant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11:10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11:19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120. 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8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Hemp Plant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11:21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11:22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Which of the following statements regarding the skeletal structure of the organic molecule shown below </w:t>
            </w:r>
            <w:r>
              <w:rPr>
                <w:rStyle w:val="DefaultParagraphFont"/>
                <w:rFonts w:ascii="Times New Roman" w:eastAsia="Times New Roman" w:hAnsi="Times New Roman" w:cs="Times New Roman"/>
                <w:b w:val="0"/>
                <w:bCs w:val="0"/>
                <w:i w:val="0"/>
                <w:iCs w:val="0"/>
                <w:smallCaps w:val="0"/>
                <w:color w:val="000000"/>
                <w:sz w:val="22"/>
                <w:szCs w:val="22"/>
                <w:bdr w:val="nil"/>
                <w:shd w:val="clear" w:color="auto" w:fill="FFFFFF"/>
                <w:rtl w:val="0"/>
              </w:rPr>
              <w:t>is/are</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bCs/>
                <w:i w:val="0"/>
                <w:iCs w:val="0"/>
                <w:smallCaps w:val="0"/>
                <w:color w:val="000000"/>
                <w:sz w:val="22"/>
                <w:szCs w:val="22"/>
                <w:bdr w:val="nil"/>
                <w:rtl w:val="0"/>
              </w:rPr>
              <w:t>true</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742"/>
                <w:sz w:val="22"/>
                <w:szCs w:val="22"/>
                <w:bdr w:val="nil"/>
                <w:rtl w:val="0"/>
              </w:rPr>
              <w:pict>
                <v:shape id="_x0000_i1052" type="#_x0000_t75" style="height:753pt;width:282pt">
                  <v:imagedata r:id="rId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shd w:val="clear" w:color="auto" w:fill="FFFFFF"/>
                <w:rtl w:val="0"/>
              </w:rPr>
              <w:t>I.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A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 orbital on C-1 overlaps with a sp hybrid orbital on C-2 to form the sigma bond between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C-1 and C-2.</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The π bonds between C-2 and C-3 are formed from overlap of sp hybrid orbitals.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 There are 10 sigma bonds in this molecule.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IV. The bond angle about C-2 is 109.5</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V. The lone pair on the nitrogen atom is in a sp</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orbital.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92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and V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and III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IV and V only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202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11:23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3/27/2017 12:14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 skeletal structure of a compound that comes from the hemp plant, </w:t>
            </w:r>
            <w:r>
              <w:rPr>
                <w:rStyle w:val="DefaultParagraphFont"/>
                <w:rFonts w:ascii="Times New Roman" w:eastAsia="Times New Roman" w:hAnsi="Times New Roman" w:cs="Times New Roman"/>
                <w:b w:val="0"/>
                <w:bCs w:val="0"/>
                <w:i/>
                <w:iCs/>
                <w:smallCaps w:val="0"/>
                <w:color w:val="000000"/>
                <w:sz w:val="24"/>
                <w:szCs w:val="24"/>
                <w:bdr w:val="nil"/>
                <w:rtl w:val="0"/>
              </w:rPr>
              <w:t>Cannabis sativa,</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shown below. Use this skeletal structure to answer the next </w:t>
            </w:r>
            <w:r>
              <w:rPr>
                <w:rStyle w:val="DefaultParagraphFont"/>
                <w:rFonts w:ascii="Times New Roman" w:eastAsia="Times New Roman" w:hAnsi="Times New Roman" w:cs="Times New Roman"/>
                <w:b/>
                <w:bCs/>
                <w:i w:val="0"/>
                <w:iCs w:val="0"/>
                <w:smallCaps w:val="0"/>
                <w:color w:val="000000"/>
                <w:sz w:val="24"/>
                <w:szCs w:val="24"/>
                <w:bdr w:val="nil"/>
                <w:rtl w:val="0"/>
              </w:rPr>
              <w:t>two (2)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564"/>
                <w:sz w:val="22"/>
                <w:szCs w:val="22"/>
                <w:bdr w:val="nil"/>
                <w:rtl w:val="0"/>
              </w:rPr>
              <w:pict>
                <v:shape id="_x0000_i1053" type="#_x0000_t75" style="height:575.25pt;width:418.5pt">
                  <v:imagedata r:id="rId25"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122. 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hydrogen atoms are in this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8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Hemp Plant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11:29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11:32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123. 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8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Hemp Plant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11:32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11:34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 skeletal structure of a compound that comes from the hemp plant, </w:t>
            </w:r>
            <w:r>
              <w:rPr>
                <w:rStyle w:val="DefaultParagraphFont"/>
                <w:rFonts w:ascii="Times New Roman" w:eastAsia="Times New Roman" w:hAnsi="Times New Roman" w:cs="Times New Roman"/>
                <w:b w:val="0"/>
                <w:bCs w:val="0"/>
                <w:i/>
                <w:iCs/>
                <w:smallCaps w:val="0"/>
                <w:color w:val="000000"/>
                <w:sz w:val="24"/>
                <w:szCs w:val="24"/>
                <w:bdr w:val="nil"/>
                <w:rtl w:val="0"/>
              </w:rPr>
              <w:t>Cannabis sativa,</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shown below. Use this skeletal structure to answer the next </w:t>
            </w:r>
            <w:r>
              <w:rPr>
                <w:rStyle w:val="DefaultParagraphFont"/>
                <w:rFonts w:ascii="Times New Roman" w:eastAsia="Times New Roman" w:hAnsi="Times New Roman" w:cs="Times New Roman"/>
                <w:b/>
                <w:bCs/>
                <w:i w:val="0"/>
                <w:iCs w:val="0"/>
                <w:smallCaps w:val="0"/>
                <w:color w:val="000000"/>
                <w:sz w:val="24"/>
                <w:szCs w:val="24"/>
                <w:bdr w:val="nil"/>
                <w:rtl w:val="0"/>
              </w:rPr>
              <w:t>two (2)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566"/>
                <w:sz w:val="24"/>
                <w:szCs w:val="24"/>
                <w:bdr w:val="nil"/>
                <w:rtl w:val="0"/>
              </w:rPr>
              <w:pict>
                <v:shape id="_x0000_i1054" type="#_x0000_t75" style="height:577.5pt;width:395.25pt">
                  <v:imagedata r:id="rId26"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124. 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hydrogen atoms are in this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8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Hemp Plant 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11:35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11:46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125. 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8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Hemp Plant 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11:47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11:48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 skeletal structure of a mildly narcotic compound that comes from the medicinal plant </w:t>
            </w:r>
            <w:r>
              <w:rPr>
                <w:rStyle w:val="DefaultParagraphFont"/>
                <w:rFonts w:ascii="Times New Roman" w:eastAsia="Times New Roman" w:hAnsi="Times New Roman" w:cs="Times New Roman"/>
                <w:b w:val="0"/>
                <w:bCs w:val="0"/>
                <w:i/>
                <w:iCs/>
                <w:smallCaps w:val="0"/>
                <w:color w:val="000000"/>
                <w:sz w:val="24"/>
                <w:szCs w:val="24"/>
                <w:bdr w:val="nil"/>
                <w:rtl w:val="0"/>
              </w:rPr>
              <w:t>Leonurus sibiricus,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shown below</w:t>
            </w:r>
            <w:r>
              <w:rPr>
                <w:rStyle w:val="DefaultParagraphFont"/>
                <w:rFonts w:ascii="Times New Roman" w:eastAsia="Times New Roman" w:hAnsi="Times New Roman" w:cs="Times New Roman"/>
                <w:b w:val="0"/>
                <w:bCs w:val="0"/>
                <w:i/>
                <w:iCs/>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Use this skeletal structure to answer the next </w:t>
            </w:r>
            <w:r>
              <w:rPr>
                <w:rStyle w:val="DefaultParagraphFont"/>
                <w:rFonts w:ascii="Times New Roman" w:eastAsia="Times New Roman" w:hAnsi="Times New Roman" w:cs="Times New Roman"/>
                <w:b/>
                <w:bCs/>
                <w:i w:val="0"/>
                <w:iCs w:val="0"/>
                <w:smallCaps w:val="0"/>
                <w:color w:val="000000"/>
                <w:sz w:val="24"/>
                <w:szCs w:val="24"/>
                <w:bdr w:val="nil"/>
                <w:rtl w:val="0"/>
              </w:rPr>
              <w:t>two (2)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564"/>
                <w:sz w:val="22"/>
                <w:szCs w:val="22"/>
                <w:bdr w:val="nil"/>
                <w:rtl w:val="0"/>
              </w:rPr>
              <w:pict>
                <v:shape id="_x0000_i1055" type="#_x0000_t75" style="height:574.5pt;width:326.25pt">
                  <v:imagedata r:id="rId27"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126. 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hydrogen atoms are in this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9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Leonurus sibiricus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3/8/2017 11:49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127. 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9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Leonurus sibiricus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12:27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12:28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skeletal structure of a compound isolated from the Indian plant, </w:t>
            </w:r>
            <w:r>
              <w:rPr>
                <w:rStyle w:val="DefaultParagraphFont"/>
                <w:rFonts w:ascii="Times New Roman" w:eastAsia="Times New Roman" w:hAnsi="Times New Roman" w:cs="Times New Roman"/>
                <w:b w:val="0"/>
                <w:bCs w:val="0"/>
                <w:i/>
                <w:iCs/>
                <w:smallCaps w:val="0"/>
                <w:color w:val="000000"/>
                <w:sz w:val="24"/>
                <w:szCs w:val="24"/>
                <w:bdr w:val="nil"/>
                <w:rtl w:val="0"/>
              </w:rPr>
              <w:t>Rauwolfia tetraphylla </w:t>
            </w:r>
            <w:r>
              <w:rPr>
                <w:rStyle w:val="DefaultParagraphFont"/>
                <w:rFonts w:ascii="Times New Roman" w:eastAsia="Times New Roman" w:hAnsi="Times New Roman" w:cs="Times New Roman"/>
                <w:b w:val="0"/>
                <w:bCs w:val="0"/>
                <w:i w:val="0"/>
                <w:iCs w:val="0"/>
                <w:smallCaps w:val="0"/>
                <w:color w:val="000000"/>
                <w:sz w:val="24"/>
                <w:szCs w:val="24"/>
                <w:bdr w:val="nil"/>
                <w:rtl w:val="0"/>
              </w:rPr>
              <w:t>is shown below</w:t>
            </w:r>
            <w:r>
              <w:rPr>
                <w:rStyle w:val="DefaultParagraphFont"/>
                <w:rFonts w:ascii="Times New Roman" w:eastAsia="Times New Roman" w:hAnsi="Times New Roman" w:cs="Times New Roman"/>
                <w:b w:val="0"/>
                <w:bCs w:val="0"/>
                <w:i/>
                <w:iCs/>
                <w:smallCaps w:val="0"/>
                <w:color w:val="000000"/>
                <w:sz w:val="24"/>
                <w:szCs w:val="24"/>
                <w:bdr w:val="nil"/>
                <w:rtl w:val="0"/>
              </w:rPr>
              <w:t>. </w:t>
            </w:r>
            <w:r>
              <w:rPr>
                <w:rStyle w:val="DefaultParagraphFont"/>
                <w:rFonts w:ascii="Times New Roman" w:eastAsia="Times New Roman" w:hAnsi="Times New Roman" w:cs="Times New Roman"/>
                <w:b w:val="0"/>
                <w:bCs w:val="0"/>
                <w:i w:val="0"/>
                <w:iCs w:val="0"/>
                <w:smallCaps w:val="0"/>
                <w:color w:val="000000"/>
                <w:sz w:val="24"/>
                <w:szCs w:val="24"/>
                <w:bdr w:val="nil"/>
                <w:rtl w:val="0"/>
              </w:rPr>
              <w:t>Use this skeletal structure to answer the next </w:t>
            </w:r>
            <w:r>
              <w:rPr>
                <w:rStyle w:val="DefaultParagraphFont"/>
                <w:rFonts w:ascii="Times New Roman" w:eastAsia="Times New Roman" w:hAnsi="Times New Roman" w:cs="Times New Roman"/>
                <w:b/>
                <w:bCs/>
                <w:i w:val="0"/>
                <w:iCs w:val="0"/>
                <w:smallCaps w:val="0"/>
                <w:color w:val="000000"/>
                <w:sz w:val="24"/>
                <w:szCs w:val="24"/>
                <w:bdr w:val="nil"/>
                <w:rtl w:val="0"/>
              </w:rPr>
              <w:t>three (3) </w:t>
            </w:r>
            <w:r>
              <w:rPr>
                <w:rStyle w:val="DefaultParagraphFont"/>
                <w:rFonts w:ascii="Times New Roman" w:eastAsia="Times New Roman" w:hAnsi="Times New Roman" w:cs="Times New Roman"/>
                <w:b w:val="0"/>
                <w:bCs w:val="0"/>
                <w:i w:val="0"/>
                <w:iCs w:val="0"/>
                <w:smallCaps w:val="0"/>
                <w:color w:val="000000"/>
                <w:sz w:val="24"/>
                <w:szCs w:val="24"/>
                <w:bdr w:val="nil"/>
                <w:rtl w:val="0"/>
              </w:rPr>
              <w:t>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32"/>
                <w:szCs w:val="3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737"/>
                <w:sz w:val="32"/>
                <w:szCs w:val="32"/>
                <w:bdr w:val="nil"/>
                <w:rtl w:val="0"/>
              </w:rPr>
              <w:pict>
                <v:shape id="_x0000_i1056" type="#_x0000_t75" style="height:753pt;width:330.75pt">
                  <v:imagedata r:id="rId28" o:title=""/>
                </v:shape>
              </w:pict>
            </w:r>
          </w:p>
          <w:p>
            <w:pPr>
              <w:pStyle w:val="p"/>
              <w:bidi w:val="0"/>
              <w:spacing w:before="0" w:beforeAutospacing="0" w:after="0" w:afterAutospacing="0"/>
              <w:jc w:val="left"/>
            </w:pP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128. 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hydrogen atoms are in this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22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Rauwolfia tetraphylla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12:55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1:17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129. 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22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Rauwolfia tetraphylla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130. 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carbon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22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Rauwolfia tetraphylla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 skeletal structure of a compound isolated from fruits of the tree, </w:t>
            </w:r>
            <w:r>
              <w:rPr>
                <w:rStyle w:val="DefaultParagraphFont"/>
                <w:rFonts w:ascii="Times New Roman" w:eastAsia="Times New Roman" w:hAnsi="Times New Roman" w:cs="Times New Roman"/>
                <w:b w:val="0"/>
                <w:bCs w:val="0"/>
                <w:i/>
                <w:iCs/>
                <w:smallCaps w:val="0"/>
                <w:color w:val="000000"/>
                <w:sz w:val="24"/>
                <w:szCs w:val="24"/>
                <w:bdr w:val="nil"/>
                <w:rtl w:val="0"/>
              </w:rPr>
              <w:t>Vitex agnuscastus, </w:t>
            </w:r>
            <w:r>
              <w:rPr>
                <w:rStyle w:val="DefaultParagraphFont"/>
                <w:rFonts w:ascii="Times New Roman" w:eastAsia="Times New Roman" w:hAnsi="Times New Roman" w:cs="Times New Roman"/>
                <w:b w:val="0"/>
                <w:bCs w:val="0"/>
                <w:i w:val="0"/>
                <w:iCs w:val="0"/>
                <w:smallCaps w:val="0"/>
                <w:color w:val="000000"/>
                <w:sz w:val="24"/>
                <w:szCs w:val="24"/>
                <w:bdr w:val="nil"/>
                <w:rtl w:val="0"/>
              </w:rPr>
              <w:t>is shown below</w:t>
            </w:r>
            <w:r>
              <w:rPr>
                <w:rStyle w:val="DefaultParagraphFont"/>
                <w:rFonts w:ascii="Times New Roman" w:eastAsia="Times New Roman" w:hAnsi="Times New Roman" w:cs="Times New Roman"/>
                <w:b w:val="0"/>
                <w:bCs w:val="0"/>
                <w:i/>
                <w:iCs/>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Use this skeletal structure to answer the next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bCs/>
                <w:i w:val="0"/>
                <w:iCs w:val="0"/>
                <w:smallCaps w:val="0"/>
                <w:color w:val="000000"/>
                <w:sz w:val="24"/>
                <w:szCs w:val="24"/>
                <w:bdr w:val="nil"/>
                <w:rtl w:val="0"/>
              </w:rPr>
              <w:t>three (3)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760"/>
                <w:sz w:val="24"/>
                <w:szCs w:val="24"/>
                <w:bdr w:val="nil"/>
                <w:rtl w:val="0"/>
              </w:rPr>
              <w:pict>
                <v:shape id="_x0000_i1057" type="#_x0000_t75" style="height:771.75pt;width:284.25pt">
                  <v:imagedata r:id="rId29"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131. 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hydrogen atoms are in this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9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Vitex agnuscastus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1:29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1:34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132. 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9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Vitex agnuscastus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1:35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1:36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133. 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carbon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9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Vitex agnuscastus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1:36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1:38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 skeletal structure of a compound isolated from the South American plant, </w:t>
            </w:r>
            <w:r>
              <w:rPr>
                <w:rStyle w:val="DefaultParagraphFont"/>
                <w:rFonts w:ascii="Times New Roman" w:eastAsia="Times New Roman" w:hAnsi="Times New Roman" w:cs="Times New Roman"/>
                <w:b w:val="0"/>
                <w:bCs w:val="0"/>
                <w:i/>
                <w:iCs/>
                <w:smallCaps w:val="0"/>
                <w:color w:val="000000"/>
                <w:sz w:val="24"/>
                <w:szCs w:val="24"/>
                <w:bdr w:val="nil"/>
                <w:rtl w:val="0"/>
              </w:rPr>
              <w:t>Austroeupatorium inulifolium</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is shown below</w:t>
            </w:r>
            <w:r>
              <w:rPr>
                <w:rStyle w:val="DefaultParagraphFont"/>
                <w:rFonts w:ascii="Times New Roman" w:eastAsia="Times New Roman" w:hAnsi="Times New Roman" w:cs="Times New Roman"/>
                <w:b w:val="0"/>
                <w:bCs w:val="0"/>
                <w:i/>
                <w:iCs/>
                <w:smallCaps w:val="0"/>
                <w:color w:val="000000"/>
                <w:sz w:val="24"/>
                <w:szCs w:val="24"/>
                <w:bdr w:val="nil"/>
                <w:rtl w:val="0"/>
              </w:rPr>
              <w: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Use this skeletal structure to answer the next </w:t>
            </w:r>
            <w:r>
              <w:rPr>
                <w:rStyle w:val="DefaultParagraphFont"/>
                <w:rFonts w:ascii="Times New Roman" w:eastAsia="Times New Roman" w:hAnsi="Times New Roman" w:cs="Times New Roman"/>
                <w:b/>
                <w:bCs/>
                <w:i w:val="0"/>
                <w:iCs w:val="0"/>
                <w:smallCaps w:val="0"/>
                <w:color w:val="000000"/>
                <w:sz w:val="24"/>
                <w:szCs w:val="24"/>
                <w:bdr w:val="nil"/>
                <w:rtl w:val="0"/>
              </w:rPr>
              <w:t>three (3)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564"/>
                <w:sz w:val="24"/>
                <w:szCs w:val="24"/>
                <w:bdr w:val="nil"/>
                <w:rtl w:val="0"/>
              </w:rPr>
              <w:pict>
                <v:shape id="_x0000_i1058" type="#_x0000_t75" style="height:8in;width:283.5pt">
                  <v:imagedata r:id="rId30"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134. 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hydrogen atoms are in this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3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Austroeupatorium inulifolium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1:39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1:44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135. 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3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Austroeupatorium inulifolium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1:45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1:48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136. 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3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Austroeupatorium inulifolium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1:48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1:51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The skeletal structure of loratadine (Claritin®), which is one of the top-selling antihistamines in the United States, is shown below. Use this skeletal structure to answer the next </w:t>
            </w:r>
            <w:r>
              <w:rPr>
                <w:rStyle w:val="DefaultParagraphFont"/>
                <w:rFonts w:ascii="Times New Roman" w:eastAsia="Times New Roman" w:hAnsi="Times New Roman" w:cs="Times New Roman"/>
                <w:b/>
                <w:bCs/>
                <w:i w:val="0"/>
                <w:iCs w:val="0"/>
                <w:smallCaps w:val="0"/>
                <w:color w:val="000000"/>
                <w:sz w:val="24"/>
                <w:szCs w:val="24"/>
                <w:bdr w:val="nil"/>
                <w:rtl w:val="0"/>
              </w:rPr>
              <w:t>three (3)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741"/>
                <w:sz w:val="22"/>
                <w:szCs w:val="22"/>
                <w:bdr w:val="nil"/>
                <w:rtl w:val="0"/>
              </w:rPr>
              <w:pict>
                <v:shape id="_x0000_i1059" type="#_x0000_t75" style="height:751.5pt;width:219.75pt">
                  <v:imagedata r:id="rId31"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137. 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hydrogen atoms are in this compound?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Loratadine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1:53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1:59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138. 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Loratadine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139. 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Loratadine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Use the following skeletal structure of the potent antitumor compound called dolastatin 10 to answer the next </w:t>
            </w:r>
            <w:r>
              <w:rPr>
                <w:rStyle w:val="DefaultParagraphFont"/>
                <w:rFonts w:ascii="Times New Roman" w:eastAsia="Times New Roman" w:hAnsi="Times New Roman" w:cs="Times New Roman"/>
                <w:b/>
                <w:bCs/>
                <w:i w:val="0"/>
                <w:iCs w:val="0"/>
                <w:smallCaps w:val="0"/>
                <w:color w:val="000000"/>
                <w:sz w:val="24"/>
                <w:szCs w:val="24"/>
                <w:bdr w:val="nil"/>
                <w:rtl w:val="0"/>
              </w:rPr>
              <w:t>two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bCs/>
                <w:i w:val="0"/>
                <w:iCs w:val="0"/>
                <w:smallCaps w:val="0"/>
                <w:color w:val="000000"/>
                <w:sz w:val="24"/>
                <w:szCs w:val="24"/>
                <w:bdr w:val="nil"/>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questions.</w:t>
            </w:r>
          </w:p>
          <w:p>
            <w:pPr>
              <w:pStyle w:val="p"/>
              <w:bidi w:val="0"/>
              <w:spacing w:before="0" w:beforeAutospacing="0" w:after="0" w:afterAutospacing="0"/>
              <w:jc w:val="left"/>
            </w:pPr>
            <w:r>
              <w:rPr>
                <w:position w:val="-563"/>
              </w:rPr>
              <w:pict>
                <v:shape id="_x0000_i1060" type="#_x0000_t75" style="height:574.5pt;width:581.25pt">
                  <v:imagedata r:id="rId32"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140. </w:t>
            </w:r>
            <w:r>
              <w:rPr>
                <w:rStyle w:val="DefaultParagraphFont"/>
                <w:rFonts w:ascii="Times New Roman" w:eastAsia="Times New Roman" w:hAnsi="Times New Roman" w:cs="Times New Roman"/>
                <w:b w:val="0"/>
                <w:bCs w:val="0"/>
                <w:i w:val="0"/>
                <w:iCs w:val="0"/>
                <w:smallCaps w:val="0"/>
                <w:color w:val="000000"/>
                <w:sz w:val="24"/>
                <w:szCs w:val="24"/>
                <w:bdr w:val="nil"/>
                <w:rtl w:val="0"/>
              </w:rPr>
              <w:t>Lone pairs are not shown in this skeletal structure. How many lone pairs would be present if all lone pairs were shown?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Dolastatin10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2:09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141. 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Dolastatin10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2:10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2:11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825"/>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Use the following skeletal structure of the potent antitumor compound called dolastatin 15 to answer the next </w:t>
            </w:r>
            <w:r>
              <w:rPr>
                <w:rStyle w:val="DefaultParagraphFont"/>
                <w:rFonts w:ascii="Times New Roman" w:eastAsia="Times New Roman" w:hAnsi="Times New Roman" w:cs="Times New Roman"/>
                <w:b/>
                <w:bCs/>
                <w:i w:val="0"/>
                <w:iCs w:val="0"/>
                <w:smallCaps w:val="0"/>
                <w:color w:val="000000"/>
                <w:sz w:val="24"/>
                <w:szCs w:val="24"/>
                <w:bdr w:val="nil"/>
                <w:rtl w:val="0"/>
              </w:rPr>
              <w:t>two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bCs/>
                <w:i w:val="0"/>
                <w:iCs w:val="0"/>
                <w:smallCaps w:val="0"/>
                <w:color w:val="000000"/>
                <w:sz w:val="24"/>
                <w:szCs w:val="24"/>
                <w:bdr w:val="nil"/>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647"/>
                <w:sz w:val="24"/>
                <w:szCs w:val="24"/>
                <w:bdr w:val="nil"/>
                <w:rtl w:val="0"/>
              </w:rPr>
              <w:pict>
                <v:shape id="_x0000_i1061" type="#_x0000_t75" style="height:659.25pt;width:491.25pt">
                  <v:imagedata r:id="rId33"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142. </w:t>
            </w:r>
            <w:r>
              <w:rPr>
                <w:rStyle w:val="DefaultParagraphFont"/>
                <w:rFonts w:ascii="Times New Roman" w:eastAsia="Times New Roman" w:hAnsi="Times New Roman" w:cs="Times New Roman"/>
                <w:b w:val="0"/>
                <w:bCs w:val="0"/>
                <w:i w:val="0"/>
                <w:iCs w:val="0"/>
                <w:smallCaps w:val="0"/>
                <w:color w:val="000000"/>
                <w:sz w:val="24"/>
                <w:szCs w:val="24"/>
                <w:bdr w:val="nil"/>
                <w:rtl w:val="0"/>
              </w:rPr>
              <w:t>Lone pairs are not shown in this skeletal structure. How many lone pairs would be present if all lone pairs were shown?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Dolastatin15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2:25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2:30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143. 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How many carbon atoms have </w:t>
            </w:r>
            <w:r>
              <w:rPr>
                <w:rStyle w:val="DefaultParagraphFont"/>
                <w:rFonts w:ascii="Times New Roman" w:eastAsia="Times New Roman" w:hAnsi="Times New Roman" w:cs="Times New Roman"/>
                <w:b/>
                <w:bCs/>
                <w:i w:val="0"/>
                <w:iCs w:val="0"/>
                <w:smallCaps w:val="0"/>
                <w:color w:val="000000"/>
                <w:sz w:val="24"/>
                <w:szCs w:val="24"/>
                <w:bdr w:val="nil"/>
                <w:rtl w:val="0"/>
              </w:rPr>
              <w:t>no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hydrogen atoms attached to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Dolastatin15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2:31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2:32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144. </w:t>
            </w:r>
            <w:r>
              <w:rPr>
                <w:rStyle w:val="DefaultParagraphFont"/>
                <w:rFonts w:ascii="Times New Roman" w:eastAsia="Times New Roman" w:hAnsi="Times New Roman" w:cs="Times New Roman"/>
                <w:b w:val="0"/>
                <w:bCs w:val="0"/>
                <w:i w:val="0"/>
                <w:iCs w:val="0"/>
                <w:smallCaps w:val="0"/>
                <w:color w:val="000000"/>
                <w:sz w:val="24"/>
                <w:szCs w:val="24"/>
                <w:bdr w:val="nil"/>
                <w:rtl w:val="0"/>
              </w:rPr>
              <w:t>Use the skeletal structure of the compound shown below to determine which of the following </w:t>
            </w:r>
            <w:r>
              <w:rPr>
                <w:rStyle w:val="DefaultParagraphFont"/>
                <w:rFonts w:ascii="Times New Roman" w:eastAsia="Times New Roman" w:hAnsi="Times New Roman" w:cs="Times New Roman"/>
                <w:b w:val="0"/>
                <w:bCs w:val="0"/>
                <w:i w:val="0"/>
                <w:iCs w:val="0"/>
                <w:smallCaps w:val="0"/>
                <w:color w:val="000000"/>
                <w:sz w:val="24"/>
                <w:szCs w:val="24"/>
                <w:bdr w:val="nil"/>
                <w:rtl w:val="0"/>
              </w:rPr>
              <w:t>statements, I-IV, is/are</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bCs/>
                <w:i w:val="0"/>
                <w:iCs w:val="0"/>
                <w:smallCaps w:val="0"/>
                <w:color w:val="000000"/>
                <w:sz w:val="24"/>
                <w:szCs w:val="24"/>
                <w:bdr w:val="nil"/>
                <w:rtl w:val="0"/>
              </w:rPr>
              <w:t>false</w:t>
            </w:r>
            <w:r>
              <w:rPr>
                <w:rStyle w:val="DefaultParagraphFont"/>
                <w:rFonts w:ascii="Times New Roman" w:eastAsia="Times New Roman" w:hAnsi="Times New Roman" w:cs="Times New Roman"/>
                <w:b w:val="0"/>
                <w:bCs w:val="0"/>
                <w:i w:val="0"/>
                <w:iCs w:val="0"/>
                <w:smallCaps w:val="0"/>
                <w:color w:val="000000"/>
                <w:sz w:val="24"/>
                <w:szCs w:val="24"/>
                <w:bdr w:val="nil"/>
                <w:rtl w:val="0"/>
              </w:rPr>
              <w:t>.  Note: internuclear means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between nuclei.</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508"/>
                <w:sz w:val="24"/>
                <w:szCs w:val="24"/>
                <w:bdr w:val="nil"/>
                <w:rtl w:val="0"/>
              </w:rPr>
              <w:pict>
                <v:shape id="_x0000_i1062" type="#_x0000_t75" style="height:519.75pt;width:284.25pt">
                  <v:imagedata r:id="rId3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The π bond between C-2 and C-3 is formed by overlap of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 orbitals.</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II. There are twelve σ bonds in this molecule.</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III. The C-2 and C-3 atoms cannot rotate about the internuclear axis between the two atoms since the π bond would break.</w:t>
            </w:r>
            <w:r>
              <w:rPr>
                <w:rStyle w:val="DefaultParagraphFont"/>
                <w:rFonts w:ascii="Times New Roman" w:eastAsia="Times New Roman" w:hAnsi="Times New Roman" w:cs="Times New Roman"/>
                <w:b w:val="0"/>
                <w:bCs w:val="0"/>
                <w:i w:val="0"/>
                <w:iCs w:val="0"/>
                <w:smallCaps w:val="0"/>
                <w:color w:val="000000"/>
                <w:sz w:val="24"/>
                <w:szCs w:val="24"/>
                <w:bdr w:val="nil"/>
                <w:rtl w:val="0"/>
              </w:rPr>
              <w:br/>
            </w:r>
            <w:r>
              <w:rPr>
                <w:rStyle w:val="DefaultParagraphFont"/>
                <w:rFonts w:ascii="Times New Roman" w:eastAsia="Times New Roman" w:hAnsi="Times New Roman" w:cs="Times New Roman"/>
                <w:b w:val="0"/>
                <w:bCs w:val="0"/>
                <w:i w:val="0"/>
                <w:iCs w:val="0"/>
                <w:smallCaps w:val="0"/>
                <w:color w:val="000000"/>
                <w:sz w:val="24"/>
                <w:szCs w:val="24"/>
                <w:bdr w:val="nil"/>
                <w:rtl w:val="0"/>
              </w:rPr>
              <w:t>IV. A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 orbital on C-1 overlaps with a sp hybrid orbital on C-2 to form the sigma bond    between C-1 and C-2.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3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 and IV</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 and 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IV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III and IV</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202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2:33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3/27/2017 12:34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bCs/>
                <w:i w:val="0"/>
                <w:iCs w:val="0"/>
                <w:smallCaps w:val="0"/>
                <w:color w:val="000000"/>
                <w:sz w:val="24"/>
                <w:szCs w:val="24"/>
                <w:u w:val="single"/>
                <w:bdr w:val="nil"/>
                <w:rtl w:val="0"/>
              </w:rPr>
              <w:t>Complete the Lewis structure</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below of the organic molecule, obtained from the hemp plant, </w:t>
            </w:r>
            <w:r>
              <w:rPr>
                <w:rStyle w:val="DefaultParagraphFont"/>
                <w:rFonts w:ascii="Times New Roman" w:eastAsia="Times New Roman" w:hAnsi="Times New Roman" w:cs="Times New Roman"/>
                <w:b w:val="0"/>
                <w:bCs w:val="0"/>
                <w:i/>
                <w:iCs/>
                <w:smallCaps w:val="0"/>
                <w:color w:val="000000"/>
                <w:sz w:val="24"/>
                <w:szCs w:val="24"/>
                <w:bdr w:val="nil"/>
                <w:rtl w:val="0"/>
              </w:rPr>
              <w:t>Cannabis sativa. </w:t>
            </w:r>
            <w:r>
              <w:rPr>
                <w:rStyle w:val="DefaultParagraphFont"/>
                <w:rFonts w:ascii="Times New Roman" w:eastAsia="Times New Roman" w:hAnsi="Times New Roman" w:cs="Times New Roman"/>
                <w:b w:val="0"/>
                <w:bCs w:val="0"/>
                <w:i w:val="0"/>
                <w:iCs w:val="0"/>
                <w:smallCaps w:val="0"/>
                <w:color w:val="000000"/>
                <w:sz w:val="24"/>
                <w:szCs w:val="24"/>
                <w:bdr w:val="nil"/>
                <w:rtl w:val="0"/>
              </w:rPr>
              <w:t>Using both the completed Lewis structure and only the concepts taught about the hybridization model; answer the following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734"/>
                <w:sz w:val="24"/>
                <w:szCs w:val="24"/>
                <w:bdr w:val="nil"/>
                <w:rtl w:val="0"/>
              </w:rPr>
              <w:pict>
                <v:shape id="_x0000_i1063" type="#_x0000_t75" style="height:745.5pt;width:287.25pt">
                  <v:imagedata r:id="rId3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145. 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approximate bond angle about the atom labeled 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109</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4:30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4:38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146. 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approximate bond angle about the atom labeled 5?</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109</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4:39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6:49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147. 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202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6:50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3/10/2017 12:50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148. 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Symbol" w:eastAsia="Symbol" w:hAnsi="Symbol" w:cs="Symbol"/>
                <w:b w:val="0"/>
                <w:bCs w:val="0"/>
                <w:i w:val="0"/>
                <w:iCs w:val="0"/>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bonds are in this organic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149. 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atom labeled 1?</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7:08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150. 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atom labeled 3?</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7:08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7:10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bCs/>
                <w:i w:val="0"/>
                <w:iCs w:val="0"/>
                <w:smallCaps w:val="0"/>
                <w:color w:val="000000"/>
                <w:sz w:val="24"/>
                <w:szCs w:val="24"/>
                <w:u w:val="single"/>
                <w:bdr w:val="nil"/>
                <w:rtl w:val="0"/>
              </w:rPr>
              <w:t>Complete the Lewis structure</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below of the organic molecule, obtained from the hemp plant, </w:t>
            </w:r>
            <w:r>
              <w:rPr>
                <w:rStyle w:val="DefaultParagraphFont"/>
                <w:rFonts w:ascii="Times New Roman" w:eastAsia="Times New Roman" w:hAnsi="Times New Roman" w:cs="Times New Roman"/>
                <w:b w:val="0"/>
                <w:bCs w:val="0"/>
                <w:i/>
                <w:iCs/>
                <w:smallCaps w:val="0"/>
                <w:color w:val="000000"/>
                <w:sz w:val="24"/>
                <w:szCs w:val="24"/>
                <w:bdr w:val="nil"/>
                <w:rtl w:val="0"/>
              </w:rPr>
              <w:t>Cannabis sativa.</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Using both the completed Lewis structure and only the concepts taught about the hybridization model; answer the following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506"/>
                <w:sz w:val="24"/>
                <w:szCs w:val="24"/>
                <w:bdr w:val="nil"/>
                <w:rtl w:val="0"/>
              </w:rPr>
              <w:pict>
                <v:shape id="_x0000_i1064" type="#_x0000_t75" style="height:518.25pt;width:287.25pt">
                  <v:imagedata r:id="rId36"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151. 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approximate bond angle about the atom labeled 3?</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109</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7:11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7:15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152. 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7:19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7:20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153. 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Symbol" w:eastAsia="Symbol" w:hAnsi="Symbol" w:cs="Symbol"/>
                <w:b w:val="0"/>
                <w:bCs w:val="0"/>
                <w:i w:val="0"/>
                <w:iCs w:val="0"/>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bonds are in this organic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7:20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7:21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154. 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atom labeled 1?</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7:22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7:24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bCs/>
                <w:i w:val="0"/>
                <w:iCs w:val="0"/>
                <w:smallCaps w:val="0"/>
                <w:color w:val="000000"/>
                <w:sz w:val="24"/>
                <w:szCs w:val="24"/>
                <w:u w:val="single"/>
                <w:bdr w:val="nil"/>
                <w:rtl w:val="0"/>
              </w:rPr>
              <w:t>Complete the Lewis structure</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below of the organic molecule, obtained from the hemp plant, </w:t>
            </w:r>
            <w:r>
              <w:rPr>
                <w:rStyle w:val="DefaultParagraphFont"/>
                <w:rFonts w:ascii="Times New Roman" w:eastAsia="Times New Roman" w:hAnsi="Times New Roman" w:cs="Times New Roman"/>
                <w:b w:val="0"/>
                <w:bCs w:val="0"/>
                <w:i/>
                <w:iCs/>
                <w:smallCaps w:val="0"/>
                <w:color w:val="000000"/>
                <w:sz w:val="24"/>
                <w:szCs w:val="24"/>
                <w:bdr w:val="nil"/>
                <w:rtl w:val="0"/>
              </w:rPr>
              <w:t>Cannabis sativa. </w:t>
            </w:r>
            <w:r>
              <w:rPr>
                <w:rStyle w:val="DefaultParagraphFont"/>
                <w:rFonts w:ascii="Times New Roman" w:eastAsia="Times New Roman" w:hAnsi="Times New Roman" w:cs="Times New Roman"/>
                <w:b w:val="0"/>
                <w:bCs w:val="0"/>
                <w:i w:val="0"/>
                <w:iCs w:val="0"/>
                <w:smallCaps w:val="0"/>
                <w:color w:val="000000"/>
                <w:sz w:val="24"/>
                <w:szCs w:val="24"/>
                <w:bdr w:val="nil"/>
                <w:rtl w:val="0"/>
              </w:rPr>
              <w:t>Using both the completed Lewis structure and only the concepts taught about the hybridization model; answer the following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638"/>
                <w:sz w:val="24"/>
                <w:szCs w:val="24"/>
                <w:bdr w:val="nil"/>
                <w:rtl w:val="0"/>
              </w:rPr>
              <w:pict>
                <v:shape id="_x0000_i1065" type="#_x0000_t75" style="height:649.5pt;width:396pt">
                  <v:imagedata r:id="rId37"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155. 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approximate bond angle about the atom labeled 5?</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9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109</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7:25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7:34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156. 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7:35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7:35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157. 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Symbol" w:eastAsia="Symbol" w:hAnsi="Symbol" w:cs="Symbol"/>
                <w:b w:val="0"/>
                <w:bCs w:val="0"/>
                <w:i w:val="0"/>
                <w:iCs w:val="0"/>
                <w:smallCaps w:val="0"/>
                <w:color w:val="000000"/>
                <w:sz w:val="24"/>
                <w:szCs w:val="24"/>
                <w:bdr w:val="nil"/>
                <w:rtl w:val="0"/>
              </w:rPr>
              <w:t>p</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bonds are in this organic molecule?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7:36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7:40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158. 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atom labeled 3?</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Cannabis sativa 3</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7:40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7:41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bCs/>
                <w:i w:val="0"/>
                <w:iCs w:val="0"/>
                <w:smallCaps w:val="0"/>
                <w:color w:val="000000"/>
                <w:sz w:val="24"/>
                <w:szCs w:val="24"/>
                <w:u w:val="single"/>
                <w:bdr w:val="nil"/>
                <w:rtl w:val="0"/>
              </w:rPr>
              <w:t>Complete the Lewis structure</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below of the organic molecule, Lucentamycin A, a marine-derived peptide natural product that is toxic to living cells. Using both the completed Lewis structure and only the concepts taught about the hybridization model; answer the following </w:t>
            </w:r>
            <w:r>
              <w:rPr>
                <w:rStyle w:val="DefaultParagraphFont"/>
                <w:rFonts w:ascii="Times New Roman" w:eastAsia="Times New Roman" w:hAnsi="Times New Roman" w:cs="Times New Roman"/>
                <w:b/>
                <w:bCs/>
                <w:i w:val="0"/>
                <w:iCs w:val="0"/>
                <w:smallCaps w:val="0"/>
                <w:color w:val="000000"/>
                <w:sz w:val="24"/>
                <w:szCs w:val="24"/>
                <w:bdr w:val="nil"/>
                <w:rtl w:val="0"/>
              </w:rPr>
              <w:t>four (4)</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678"/>
                <w:sz w:val="22"/>
                <w:szCs w:val="22"/>
                <w:bdr w:val="nil"/>
                <w:rtl w:val="0"/>
              </w:rPr>
              <w:pict>
                <v:shape id="_x0000_i1066" type="#_x0000_t75" style="height:688.5pt;width:378.75pt">
                  <v:imagedata r:id="rId38"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159. 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approximate bond angle about the atom labeled 2?</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109.5</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Lucentamycin 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7:42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7:46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160. 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carbon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25</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Lucentamycin 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7:47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7:48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161. 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Lucentamycin 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7:49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7:50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162. 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total number of unhybridized p orbitals present in the carbon atoms of ring 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Lucentamycin 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7:50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7:53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163. 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hybridization of the atom labeled 1?</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0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Lucentamycin A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7:54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7:55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bCs/>
                <w:i w:val="0"/>
                <w:iCs w:val="0"/>
                <w:smallCaps w:val="0"/>
                <w:color w:val="000000"/>
                <w:sz w:val="24"/>
                <w:szCs w:val="24"/>
                <w:u w:val="single"/>
                <w:bdr w:val="nil"/>
                <w:rtl w:val="0"/>
              </w:rPr>
              <w:t>Complete the Lewis structure</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below of the organic molecule, amoxicillin, which belongs to the family of semisynthetic penicillins. Using both the completed Lewis structure and only the concepts taught about the hybridization model, answer the next </w:t>
            </w:r>
            <w:r>
              <w:rPr>
                <w:rStyle w:val="DefaultParagraphFont"/>
                <w:rFonts w:ascii="Times New Roman" w:eastAsia="Times New Roman" w:hAnsi="Times New Roman" w:cs="Times New Roman"/>
                <w:b/>
                <w:bCs/>
                <w:i w:val="0"/>
                <w:iCs w:val="0"/>
                <w:smallCaps w:val="0"/>
                <w:color w:val="000000"/>
                <w:sz w:val="24"/>
                <w:szCs w:val="24"/>
                <w:bdr w:val="nil"/>
                <w:rtl w:val="0"/>
              </w:rPr>
              <w:t>five (5)</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563"/>
                <w:sz w:val="22"/>
                <w:szCs w:val="22"/>
                <w:bdr w:val="nil"/>
                <w:rtl w:val="0"/>
              </w:rPr>
              <w:pict>
                <v:shape id="_x0000_i1067" type="#_x0000_t75" style="height:573.75pt;width:357.75pt">
                  <v:imagedata r:id="rId39"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164. 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in the completed Lewis structure use hybrid orbitals with bond angles of </w:t>
            </w:r>
            <w:r>
              <w:rPr>
                <w:rStyle w:val="DefaultParagraphFont"/>
                <w:rFonts w:ascii="Times New Roman" w:eastAsia="Times New Roman" w:hAnsi="Times New Roman" w:cs="Times New Roman"/>
                <w:b w:val="0"/>
                <w:bCs w:val="0"/>
                <w:i w:val="0"/>
                <w:iCs w:val="0"/>
                <w:smallCaps w:val="0"/>
                <w:color w:val="000000"/>
                <w:sz w:val="24"/>
                <w:szCs w:val="24"/>
                <w:bdr w:val="nil"/>
                <w:rtl w:val="0"/>
              </w:rPr>
              <w:t>approximately 109.5</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between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amoxicillin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7:57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165. 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in the completed Lewis structure use hybrid orbitals with bond angles of</w:t>
            </w:r>
            <w:r>
              <w:rPr>
                <w:rStyle w:val="DefaultParagraphFont"/>
                <w:rFonts w:ascii="Times New Roman" w:eastAsia="Times New Roman" w:hAnsi="Times New Roman" w:cs="Times New Roman"/>
                <w:b w:val="0"/>
                <w:bCs w:val="0"/>
                <w:i w:val="0"/>
                <w:iCs w:val="0"/>
                <w:smallCaps w:val="0"/>
                <w:color w:val="000000"/>
                <w:sz w:val="24"/>
                <w:szCs w:val="24"/>
                <w:bdr w:val="nil"/>
                <w:rtl w:val="0"/>
              </w:rPr>
              <w:t> approximately 120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between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amoxicillin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166. 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in the completed Lewis structure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amoxicillin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167. 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in the completed Lewis structure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amoxicillin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168. 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lone pairs are in the completed Lewis structure?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178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amoxicillin 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8:07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bCs/>
                <w:i w:val="0"/>
                <w:iCs w:val="0"/>
                <w:smallCaps w:val="0"/>
                <w:color w:val="000000"/>
                <w:sz w:val="24"/>
                <w:szCs w:val="24"/>
                <w:u w:val="single"/>
                <w:bdr w:val="nil"/>
                <w:rtl w:val="0"/>
              </w:rPr>
              <w:t>Complete the Lewis structure</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below of an organic molecule isolated from the South American plant, </w:t>
            </w:r>
            <w:r>
              <w:rPr>
                <w:rStyle w:val="DefaultParagraphFont"/>
                <w:rFonts w:ascii="Times New Roman" w:eastAsia="Times New Roman" w:hAnsi="Times New Roman" w:cs="Times New Roman"/>
                <w:b w:val="0"/>
                <w:bCs w:val="0"/>
                <w:i/>
                <w:iCs/>
                <w:smallCaps w:val="0"/>
                <w:color w:val="000000"/>
                <w:sz w:val="24"/>
                <w:szCs w:val="24"/>
                <w:bdr w:val="nil"/>
                <w:rtl w:val="0"/>
              </w:rPr>
              <w:t>Austroeupatorium inulifolium.</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Using both the completed Lewis structure and only the concepts taught about the hybridization model, answer the next </w:t>
            </w:r>
            <w:r>
              <w:rPr>
                <w:rStyle w:val="DefaultParagraphFont"/>
                <w:rFonts w:ascii="Times New Roman" w:eastAsia="Times New Roman" w:hAnsi="Times New Roman" w:cs="Times New Roman"/>
                <w:b/>
                <w:bCs/>
                <w:i w:val="0"/>
                <w:iCs w:val="0"/>
                <w:smallCaps w:val="0"/>
                <w:color w:val="000000"/>
                <w:sz w:val="24"/>
                <w:szCs w:val="24"/>
                <w:bdr w:val="nil"/>
                <w:rtl w:val="0"/>
              </w:rPr>
              <w:t>four (4)</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questions.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564"/>
                <w:sz w:val="24"/>
                <w:szCs w:val="24"/>
                <w:bdr w:val="nil"/>
                <w:rtl w:val="0"/>
              </w:rPr>
              <w:pict>
                <v:shape id="_x0000_i1068" type="#_x0000_t75" style="height:8in;width:325.5pt">
                  <v:imagedata r:id="rId40"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169. 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in the completed Lewis structure use hybrid orbitals with bond angles of </w:t>
            </w:r>
            <w:r>
              <w:rPr>
                <w:rStyle w:val="DefaultParagraphFont"/>
                <w:rFonts w:ascii="Times New Roman" w:eastAsia="Times New Roman" w:hAnsi="Times New Roman" w:cs="Times New Roman"/>
                <w:b w:val="0"/>
                <w:bCs w:val="0"/>
                <w:i w:val="0"/>
                <w:iCs w:val="0"/>
                <w:smallCaps w:val="0"/>
                <w:color w:val="000000"/>
                <w:sz w:val="24"/>
                <w:szCs w:val="24"/>
                <w:bdr w:val="nil"/>
                <w:rtl w:val="0"/>
              </w:rPr>
              <w:t>approximately 109.5</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between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3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Austroeupatorium inulifolium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10:53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11:02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170. 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in the completed Lewis structure use hybrid orbitals with bond angles of </w:t>
            </w:r>
            <w:r>
              <w:rPr>
                <w:rStyle w:val="DefaultParagraphFont"/>
                <w:rFonts w:ascii="Times New Roman" w:eastAsia="Times New Roman" w:hAnsi="Times New Roman" w:cs="Times New Roman"/>
                <w:b w:val="0"/>
                <w:bCs w:val="0"/>
                <w:i w:val="0"/>
                <w:iCs w:val="0"/>
                <w:smallCaps w:val="0"/>
                <w:color w:val="000000"/>
                <w:sz w:val="24"/>
                <w:szCs w:val="24"/>
                <w:bdr w:val="nil"/>
                <w:rtl w:val="0"/>
              </w:rPr>
              <w:t>approximately 120</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o</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w:eastAsia="Times New Roman" w:hAnsi="Times New Roman" w:cs="Times New Roman"/>
                <w:b w:val="0"/>
                <w:bCs w:val="0"/>
                <w:i w:val="0"/>
                <w:iCs w:val="0"/>
                <w:smallCaps w:val="0"/>
                <w:color w:val="000000"/>
                <w:sz w:val="24"/>
                <w:szCs w:val="24"/>
                <w:bdr w:val="nil"/>
                <w:rtl w:val="0"/>
              </w:rPr>
              <w:t>between them?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3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Austroeupatorium inulifolium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11:02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11:04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171. 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in the completed Lewis structure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3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Austroeupatorium inulifolium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11:05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11:07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172. </w:t>
            </w:r>
            <w:r>
              <w:rPr>
                <w:rStyle w:val="DefaultParagraphFont"/>
                <w:rFonts w:ascii="Times New Roman" w:eastAsia="Times New Roman" w:hAnsi="Times New Roman" w:cs="Times New Roman"/>
                <w:b w:val="0"/>
                <w:bCs w:val="0"/>
                <w:i w:val="0"/>
                <w:iCs w:val="0"/>
                <w:smallCaps w:val="0"/>
                <w:color w:val="000000"/>
                <w:sz w:val="24"/>
                <w:szCs w:val="24"/>
                <w:bdr w:val="nil"/>
                <w:rtl w:val="0"/>
              </w:rPr>
              <w:t>How many atoms in the completed Lewis structure are sp</w:t>
            </w:r>
            <w:r>
              <w:rPr>
                <w:rStyle w:val="DefaultParagraphFont"/>
                <w:rFonts w:ascii="Times New Roman" w:eastAsia="Times New Roman" w:hAnsi="Times New Roman" w:cs="Times New Roman"/>
                <w:b w:val="0"/>
                <w:bCs w:val="0"/>
                <w:i w:val="0"/>
                <w:iCs w:val="0"/>
                <w:smallCaps w:val="0"/>
                <w:color w:val="000000"/>
                <w:sz w:val="30"/>
                <w:szCs w:val="30"/>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hybridized?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033"/>
              <w:gridCol w:w="30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POINTS: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QUESTION TYPE: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HAS VARIABLES: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PREFACE NAME: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Austroeupatorium inulifolium 2</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CREATED: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11:07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DATE MODIFIED: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3/9/2017 11:08 PM</w:t>
                  </w:r>
                </w:p>
              </w:tc>
            </w:tr>
          </w:tbl>
          <w:p/>
        </w:tc>
      </w:tr>
    </w:tbl>
    <w:p>
      <w:pPr>
        <w:bidi w:val="0"/>
        <w:spacing w:after="75"/>
        <w:jc w:val="left"/>
      </w:pPr>
    </w:p>
    <w:p>
      <w:pPr>
        <w:bidi w:val="0"/>
        <w:spacing w:after="75"/>
        <w:jc w:val="left"/>
      </w:pPr>
    </w:p>
    <w:sectPr>
      <w:headerReference w:type="default" r:id="rId41"/>
      <w:footerReference w:type="default" r:id="rId42"/>
      <w:pgMar w:top="720" w:right="720" w:bottom="720" w:left="720" w:header="720" w:footer="720"/>
      <w:cols w:space="720"/>
    </w:sectPr>
  </w:body>
</w:document>
</file>

<file path=word/fontTable.xml><?xml version="1.0" encoding="utf-8"?>
<w:fonts xmlns:r="http://schemas.openxmlformats.org/officeDocument/2006/relationships" xmlns:w="http://schemas.openxmlformats.org/wordprocessingml/2006/main"/>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465"/>
      <w:gridCol w:w="531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00" w:type="pct"/>
          <w:tcBorders>
            <w:top w:val="nil"/>
            <w:left w:val="nil"/>
            <w:bottom w:val="nil"/>
            <w:right w:val="nil"/>
          </w:tcBorders>
        </w:tcPr>
        <w:p>
          <w:pPr>
            <w:bidi w:val="0"/>
          </w:pPr>
          <w:r>
            <w:rPr>
              <w:rStyle w:val="DefaultParagraphFont"/>
              <w:b w:val="0"/>
              <w:bCs w:val="0"/>
              <w:i/>
              <w:iCs/>
              <w:sz w:val="16"/>
              <w:szCs w:val="16"/>
              <w:bdr w:val="nil"/>
              <w:rtl w:val="0"/>
            </w:rPr>
            <w:t>Copyright Cengage Learning. Powered by Cognero.</w:t>
          </w:r>
        </w:p>
      </w:tc>
      <w:tc>
        <w:tcPr>
          <w:tcW w:w="4500" w:type="pct"/>
          <w:tcBorders>
            <w:top w:val="nil"/>
            <w:left w:val="nil"/>
            <w:bottom w:val="nil"/>
            <w:right w:val="nil"/>
          </w:tcBorders>
        </w:tcPr>
        <w:p>
          <w:pPr>
            <w:bidi w:val="0"/>
            <w:jc w:val="right"/>
          </w:pPr>
          <w:r>
            <w:rPr>
              <w:rStyle w:val="DefaultParagraphFont"/>
              <w:b w:val="0"/>
              <w:bCs w:val="0"/>
              <w:sz w:val="16"/>
              <w:szCs w:val="16"/>
              <w:bdr w:val="nil"/>
              <w:rtl w:val="0"/>
            </w:rPr>
            <w:t>Page </w:t>
          </w:r>
          <w:r>
            <w:fldChar w:fldCharType="begin"/>
          </w:r>
          <w:r>
            <w:instrText>PAGE</w:instrText>
          </w:r>
          <w:r>
            <w:fldChar w:fldCharType="separate"/>
          </w:r>
          <w:r>
            <w:fldChar w:fldCharType="end"/>
          </w:r>
        </w:p>
      </w:tc>
    </w:tr>
  </w:tbl>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pPr>
    <w:r>
      <w:rPr>
        <w:rStyle w:val="DefaultParagraphFont"/>
        <w:rFonts w:ascii="Times New Roman" w:eastAsia="Times New Roman" w:hAnsi="Times New Roman" w:cs="Times New Roman"/>
        <w:b w:val="0"/>
        <w:bCs w:val="0"/>
        <w:color w:val="000000"/>
        <w:sz w:val="28"/>
        <w:szCs w:val="28"/>
        <w:bdr w:val="nil"/>
        <w:rtl w:val="0"/>
      </w:rPr>
      <w:t>Chapter 09 - Covalent Bonding: Orbitals</w:t>
    </w:r>
  </w:p>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isplayBackgroundShape/>
  <w:defaultTabStop w:val="720"/>
  <w:noPunctuationKerning/>
  <w:characterSpacingControl w:val="doNotCompress"/>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pPr>
      <w:spacing w:before="0" w:beforeAutospacing="0" w:after="0" w:afterAutospacing="0"/>
    </w:pPr>
    <w:rPr>
      <w:rFonts w:ascii="Arial" w:eastAsia="Arial" w:hAnsi="Arial" w:cs="Arial"/>
      <w:sz w:val="16"/>
      <w:szCs w:val="24"/>
      <w:bdr w:val="nil"/>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2"/>
      <w:sz w:val="48"/>
      <w:szCs w:val="48"/>
      <w:bdr w:val="nil"/>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bdr w:val="nil"/>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bdr w:val="nil"/>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bdr w:val="nil"/>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bdr w:val="nil"/>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bdr w:val="nil"/>
    </w:rPr>
  </w:style>
  <w:style w:type="character" w:default="1" w:styleId="DefaultParagraphFont">
    <w:name w:val="Default Paragraph Font"/>
    <w:semiHidden/>
  </w:style>
  <w:style w:type="paragraph" w:customStyle="1" w:styleId="questionContentItem">
    <w:name w:val="questionContentItem"/>
    <w:basedOn w:val="Normal"/>
    <w:pPr/>
    <w:rPr>
      <w:bdr w:val="nil"/>
    </w:rPr>
  </w:style>
  <w:style w:type="paragraph" w:customStyle="1" w:styleId="p">
    <w:name w:val="p"/>
    <w:basedOn w:val="Normal"/>
    <w:pPr>
      <w:spacing w:before="0" w:beforeAutospacing="0" w:after="0" w:afterAutospacing="0"/>
    </w:pPr>
    <w:rPr>
      <w:bdr w:val="nil"/>
    </w:rPr>
  </w:style>
  <w:style w:type="table" w:customStyle="1" w:styleId="questionMetaData">
    <w:name w:val="questionMetaData"/>
    <w:tbl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png" /><Relationship Id="rId33" Type="http://schemas.openxmlformats.org/officeDocument/2006/relationships/image" Target="media/image30.png" /><Relationship Id="rId34" Type="http://schemas.openxmlformats.org/officeDocument/2006/relationships/image" Target="media/image31.png" /><Relationship Id="rId35" Type="http://schemas.openxmlformats.org/officeDocument/2006/relationships/image" Target="media/image32.png" /><Relationship Id="rId36" Type="http://schemas.openxmlformats.org/officeDocument/2006/relationships/image" Target="media/image33.png" /><Relationship Id="rId37" Type="http://schemas.openxmlformats.org/officeDocument/2006/relationships/image" Target="media/image34.png" /><Relationship Id="rId38" Type="http://schemas.openxmlformats.org/officeDocument/2006/relationships/image" Target="media/image35.png" /><Relationship Id="rId39" Type="http://schemas.openxmlformats.org/officeDocument/2006/relationships/image" Target="media/image36.png" /><Relationship Id="rId4" Type="http://schemas.openxmlformats.org/officeDocument/2006/relationships/image" Target="media/image1.png" /><Relationship Id="rId40" Type="http://schemas.openxmlformats.org/officeDocument/2006/relationships/image" Target="media/image37.png" /><Relationship Id="rId41" Type="http://schemas.openxmlformats.org/officeDocument/2006/relationships/header" Target="header1.xml" /><Relationship Id="rId42" Type="http://schemas.openxmlformats.org/officeDocument/2006/relationships/footer" Target="footer1.xml" /><Relationship Id="rId43" Type="http://schemas.openxmlformats.org/officeDocument/2006/relationships/styles" Target="styles.xml"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Cengage Learning Testing, Powered by Cognero</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09 - Covalent Bonding: Orbitals</dc:title>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ublisher User">
    <vt:lpwstr>Cengage SMQB Superuser</vt:lpwstr>
  </property>
</Properties>
</file>